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trPr>
          <w:cantSplit/>
        </w:trPr>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7</w:t>
            </w:r>
            <w:r>
              <w:rPr>
                <w:rFonts w:hint="eastAsia"/>
                <w:sz w:val="64"/>
                <w:lang w:val="en-US" w:eastAsia="zh-CN"/>
              </w:rPr>
              <w:t>6</w:t>
            </w:r>
            <w:r>
              <w:rPr>
                <w:sz w:val="64"/>
              </w:rPr>
              <w:t xml:space="preserve">1 </w:t>
            </w:r>
            <w:r>
              <w:t>V</w:t>
            </w:r>
            <w:bookmarkStart w:id="3" w:name="specVersion"/>
            <w:r>
              <w:t>0.0.</w:t>
            </w:r>
            <w:bookmarkEnd w:id="3"/>
            <w:r>
              <w:t xml:space="preserve">1 </w:t>
            </w:r>
            <w:r>
              <w:rPr>
                <w:sz w:val="32"/>
              </w:rPr>
              <w:t>(</w:t>
            </w:r>
            <w:bookmarkStart w:id="4" w:name="issueDate"/>
            <w:r>
              <w:rPr>
                <w:sz w:val="32"/>
              </w:rPr>
              <w:t>2023-</w:t>
            </w:r>
            <w:bookmarkEnd w:id="4"/>
            <w:r>
              <w:rPr>
                <w:rFonts w:hint="eastAsia"/>
                <w:sz w:val="32"/>
                <w:lang w:val="en-US" w:eastAsia="zh-CN"/>
              </w:rPr>
              <w:t>1</w:t>
            </w:r>
            <w:r>
              <w:rPr>
                <w:sz w:val="32"/>
              </w:rPr>
              <w:t>0)</w:t>
            </w:r>
          </w:p>
        </w:tc>
      </w:tr>
      <w:tr>
        <w:tblPrEx>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Report</w:t>
            </w:r>
            <w:bookmarkEnd w:id="5"/>
          </w:p>
          <w:p>
            <w:pPr>
              <w:pStyle w:val="129"/>
            </w:pPr>
            <w:r>
              <w:br w:type="textWrapping"/>
            </w:r>
            <w:r>
              <w:br w:type="textWrapping"/>
            </w:r>
          </w:p>
        </w:tc>
      </w:tr>
      <w:tr>
        <w:tblPrEx>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Radio Access Network;</w:t>
            </w:r>
          </w:p>
          <w:p>
            <w:pPr>
              <w:pStyle w:val="116"/>
              <w:framePr w:wrap="auto" w:vAnchor="margin" w:hAnchor="text" w:yAlign="inline"/>
            </w:pPr>
            <w:r>
              <w:rPr>
                <w:rFonts w:hint="eastAsia"/>
              </w:rPr>
              <w:t xml:space="preserve"> </w:t>
            </w:r>
            <w:bookmarkStart w:id="76" w:name="_GoBack"/>
            <w:r>
              <w:rPr>
                <w:rFonts w:hint="eastAsia"/>
              </w:rPr>
              <w:t>Measurements of Multiple Input Multiple Output (MIMO) Over-the-Air (OTA) performance of User Equipment (UE)</w:t>
            </w:r>
            <w:bookmarkEnd w:id="76"/>
            <w:r>
              <w:t>;</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18</w:t>
            </w:r>
            <w:bookmarkEnd w:id="7"/>
            <w:r>
              <w:t>)</w:t>
            </w:r>
          </w:p>
        </w:tc>
      </w:tr>
      <w:tr>
        <w:tblPrEx>
          <w:tblCellMar>
            <w:top w:w="0" w:type="dxa"/>
            <w:left w:w="108" w:type="dxa"/>
            <w:bottom w:w="0" w:type="dxa"/>
            <w:right w:w="108" w:type="dxa"/>
          </w:tblCellMar>
        </w:tblPrEx>
        <w:trPr>
          <w:cantSplit/>
        </w:trPr>
        <w:tc>
          <w:tcPr>
            <w:tcW w:w="10423" w:type="dxa"/>
            <w:gridSpan w:val="2"/>
            <w:tcBorders>
              <w:top w:val="single" w:color="auto" w:sz="12" w:space="0"/>
            </w:tcBorders>
            <w:shd w:val="clear" w:color="auto" w:fill="auto"/>
          </w:tcPr>
          <w:p>
            <w:pPr>
              <w:pStyle w:val="102"/>
            </w:pPr>
            <w:r>
              <w:tab/>
            </w:r>
          </w:p>
        </w:tc>
      </w:tr>
      <w:tr>
        <w:tblPrEx>
          <w:tblCellMar>
            <w:top w:w="0" w:type="dxa"/>
            <w:left w:w="108" w:type="dxa"/>
            <w:bottom w:w="0" w:type="dxa"/>
            <w:right w:w="108" w:type="dxa"/>
          </w:tblCellMar>
        </w:tblPrEx>
        <w:trPr>
          <w:cantSplit/>
          <w:trHeight w:val="1531" w:hRule="exact"/>
        </w:trPr>
        <w:tc>
          <w:tcPr>
            <w:tcW w:w="5211" w:type="dxa"/>
            <w:shd w:val="clear" w:color="auto" w:fill="auto"/>
          </w:tcPr>
          <w:p>
            <w:pPr>
              <w:pStyle w:val="103"/>
            </w:pPr>
            <w:bookmarkStart w:id="8" w:name="_MON_1684549432"/>
            <w:bookmarkEnd w:id="8"/>
            <w:r>
              <w:object>
                <v:shape id="_x0000_i1025" o:spt="75" type="#_x0000_t75" style="height:65.1pt;width:101.1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shd w:val="clear" w:color="auto" w:fill="auto"/>
          </w:tcPr>
          <w:p>
            <w:pPr>
              <w:pStyle w:val="102"/>
            </w:pPr>
            <w:bookmarkStart w:id="9" w:name="_MON_1710316168"/>
            <w:bookmarkEnd w:id="9"/>
            <w:r>
              <w:object>
                <v:shape id="_x0000_i1026" o:spt="75" type="#_x0000_t75" style="height:72pt;width:129.5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CellMar>
            <w:top w:w="0" w:type="dxa"/>
            <w:left w:w="108" w:type="dxa"/>
            <w:bottom w:w="0" w:type="dxa"/>
            <w:right w:w="108" w:type="dxa"/>
          </w:tblCellMar>
        </w:tblPrEx>
        <w:trPr>
          <w:cantSplit/>
          <w:trHeight w:val="5783" w:hRule="exact"/>
        </w:trPr>
        <w:tc>
          <w:tcPr>
            <w:tcW w:w="10423" w:type="dxa"/>
            <w:gridSpan w:val="2"/>
            <w:shd w:val="clear" w:color="auto" w:fill="auto"/>
          </w:tcPr>
          <w:p>
            <w:pPr>
              <w:pStyle w:val="129"/>
              <w:keepNext/>
            </w:pPr>
          </w:p>
          <w:p>
            <w:pPr>
              <w:pStyle w:val="129"/>
              <w:keepNext/>
              <w:ind w:left="851" w:hanging="567"/>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2"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https://www.3gpp.org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4" w:name="copyrightDate"/>
            <w:r>
              <w:rPr>
                <w:sz w:val="18"/>
              </w:rPr>
              <w:t>2023</w:t>
            </w:r>
            <w:bookmarkEnd w:id="14"/>
            <w:r>
              <w:rPr>
                <w:sz w:val="18"/>
              </w:rPr>
              <w:t>, 3GPP Organizational Partners (ARIB, ATIS, CCSA, ETSI, TSDSI, TTA, TTC).</w:t>
            </w:r>
            <w:bookmarkStart w:id="15" w:name="copyrightaddon"/>
            <w:bookmarkEnd w:id="15"/>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3"/>
          </w:p>
          <w:p/>
        </w:tc>
      </w:tr>
      <w:bookmarkEnd w:id="11"/>
    </w:tbl>
    <w:p>
      <w:pPr>
        <w:pStyle w:val="98"/>
      </w:pPr>
      <w:r>
        <w:br w:type="page"/>
      </w:r>
      <w:bookmarkStart w:id="16" w:name="tableOfContents"/>
      <w:bookmarkEnd w:id="16"/>
      <w:r>
        <w:t>Contents</w:t>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TOC \o \h \z \u </w:instrText>
      </w:r>
      <w:r>
        <w:fldChar w:fldCharType="separate"/>
      </w:r>
      <w:r>
        <w:fldChar w:fldCharType="begin"/>
      </w:r>
      <w:r>
        <w:instrText xml:space="preserve"> HYPERLINK \l "_Toc146460404" </w:instrText>
      </w:r>
      <w:r>
        <w:fldChar w:fldCharType="separate"/>
      </w:r>
      <w:r>
        <w:rPr>
          <w:rStyle w:val="93"/>
        </w:rPr>
        <w:t>Foreword</w:t>
      </w:r>
      <w:r>
        <w:tab/>
      </w:r>
      <w:r>
        <w:fldChar w:fldCharType="begin"/>
      </w:r>
      <w:r>
        <w:instrText xml:space="preserve"> PAGEREF _Toc146460404 \h </w:instrText>
      </w:r>
      <w:r>
        <w:fldChar w:fldCharType="separate"/>
      </w:r>
      <w:r>
        <w:t>4</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"_Toc146460405" </w:instrText>
      </w:r>
      <w:r>
        <w:fldChar w:fldCharType="separate"/>
      </w:r>
      <w:r>
        <w:rPr>
          <w:rStyle w:val="93"/>
          <w:lang w:val="en-US" w:eastAsia="zh-CN"/>
        </w:rPr>
        <w:t>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Scope</w:t>
      </w:r>
      <w:r>
        <w:tab/>
      </w:r>
      <w:r>
        <w:fldChar w:fldCharType="begin"/>
      </w:r>
      <w:r>
        <w:instrText xml:space="preserve"> PAGEREF _Toc146460405 \h </w:instrText>
      </w:r>
      <w:r>
        <w:fldChar w:fldCharType="separate"/>
      </w:r>
      <w:r>
        <w:t>6</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"_Toc146460406" </w:instrText>
      </w:r>
      <w:r>
        <w:fldChar w:fldCharType="separate"/>
      </w:r>
      <w:r>
        <w:rPr>
          <w:rStyle w:val="93"/>
          <w:lang w:val="en-US" w:eastAsia="zh-CN"/>
        </w:rPr>
        <w:t>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References</w:t>
      </w:r>
      <w:r>
        <w:tab/>
      </w:r>
      <w:r>
        <w:fldChar w:fldCharType="begin"/>
      </w:r>
      <w:r>
        <w:instrText xml:space="preserve"> PAGEREF _Toc146460406 \h </w:instrText>
      </w:r>
      <w:r>
        <w:fldChar w:fldCharType="separate"/>
      </w:r>
      <w:r>
        <w:t>6</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"_Toc146460407" </w:instrText>
      </w:r>
      <w:r>
        <w:fldChar w:fldCharType="separate"/>
      </w:r>
      <w:r>
        <w:rPr>
          <w:rStyle w:val="93"/>
          <w:lang w:val="en-US" w:eastAsia="zh-CN"/>
        </w:rPr>
        <w:t>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Definitions of terms, symbols and abbreviations</w:t>
      </w:r>
      <w:r>
        <w:tab/>
      </w:r>
      <w:r>
        <w:fldChar w:fldCharType="begin"/>
      </w:r>
      <w:r>
        <w:instrText xml:space="preserve"> PAGEREF _Toc146460407 \h </w:instrText>
      </w:r>
      <w:r>
        <w:fldChar w:fldCharType="separate"/>
      </w:r>
      <w:r>
        <w:t>6</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"_Toc146460408" </w:instrText>
      </w:r>
      <w:r>
        <w:fldChar w:fldCharType="separate"/>
      </w:r>
      <w:r>
        <w:rPr>
          <w:rStyle w:val="93"/>
        </w:rPr>
        <w:t>3.1</w:t>
      </w:r>
      <w:r>
        <w:rPr>
          <w:rFonts w:asciiTheme="minorHAnsi" w:hAnsiTheme="minorHAnsi" w:eastAsiaTheme="minorEastAsia" w:cstheme="minorBidi"/>
          <w:kern w:val="2"/>
          <w:sz w:val="21"/>
          <w:szCs w:val="22"/>
          <w:lang w:val="en-US" w:eastAsia="zh-CN"/>
          <w14:ligatures w14:val="standardContextual"/>
        </w:rPr>
        <w:tab/>
      </w:r>
      <w:r>
        <w:rPr>
          <w:rStyle w:val="93"/>
        </w:rPr>
        <w:t>Terms</w:t>
      </w:r>
      <w:r>
        <w:tab/>
      </w:r>
      <w:r>
        <w:fldChar w:fldCharType="begin"/>
      </w:r>
      <w:r>
        <w:instrText xml:space="preserve"> PAGEREF _Toc146460408 \h </w:instrText>
      </w:r>
      <w:r>
        <w:fldChar w:fldCharType="separate"/>
      </w:r>
      <w:r>
        <w:t>6</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"_Toc146460409" </w:instrText>
      </w:r>
      <w:r>
        <w:fldChar w:fldCharType="separate"/>
      </w:r>
      <w:r>
        <w:rPr>
          <w:rStyle w:val="93"/>
        </w:rPr>
        <w:t>3.2</w:t>
      </w:r>
      <w:r>
        <w:rPr>
          <w:rFonts w:asciiTheme="minorHAnsi" w:hAnsiTheme="minorHAnsi" w:eastAsiaTheme="minorEastAsia" w:cstheme="minorBidi"/>
          <w:kern w:val="2"/>
          <w:sz w:val="21"/>
          <w:szCs w:val="22"/>
          <w:lang w:val="en-US" w:eastAsia="zh-CN"/>
          <w14:ligatures w14:val="standardContextual"/>
        </w:rPr>
        <w:tab/>
      </w:r>
      <w:r>
        <w:rPr>
          <w:rStyle w:val="93"/>
        </w:rPr>
        <w:t>Symbols</w:t>
      </w:r>
      <w:r>
        <w:tab/>
      </w:r>
      <w:r>
        <w:fldChar w:fldCharType="begin"/>
      </w:r>
      <w:r>
        <w:instrText xml:space="preserve"> PAGEREF _Toc146460409 \h </w:instrText>
      </w:r>
      <w:r>
        <w:fldChar w:fldCharType="separate"/>
      </w:r>
      <w:r>
        <w:t>6</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"_Toc146460410" </w:instrText>
      </w:r>
      <w:r>
        <w:fldChar w:fldCharType="separate"/>
      </w:r>
      <w:r>
        <w:rPr>
          <w:rStyle w:val="93"/>
        </w:rPr>
        <w:t>3.3</w:t>
      </w:r>
      <w:r>
        <w:rPr>
          <w:rFonts w:asciiTheme="minorHAnsi" w:hAnsiTheme="minorHAnsi" w:eastAsiaTheme="minorEastAsia" w:cstheme="minorBidi"/>
          <w:kern w:val="2"/>
          <w:sz w:val="21"/>
          <w:szCs w:val="22"/>
          <w:lang w:val="en-US" w:eastAsia="zh-CN"/>
          <w14:ligatures w14:val="standardContextual"/>
        </w:rPr>
        <w:tab/>
      </w:r>
      <w:r>
        <w:rPr>
          <w:rStyle w:val="93"/>
        </w:rPr>
        <w:t>Abbreviations</w:t>
      </w:r>
      <w:r>
        <w:tab/>
      </w:r>
      <w:r>
        <w:fldChar w:fldCharType="begin"/>
      </w:r>
      <w:r>
        <w:instrText xml:space="preserve"> PAGEREF _Toc146460410 \h </w:instrText>
      </w:r>
      <w:r>
        <w:fldChar w:fldCharType="separate"/>
      </w:r>
      <w:r>
        <w:t>7</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"_Toc146460411" </w:instrText>
      </w:r>
      <w:r>
        <w:fldChar w:fldCharType="separate"/>
      </w:r>
      <w:r>
        <w:rPr>
          <w:rStyle w:val="93"/>
          <w:lang w:val="en-US" w:eastAsia="zh-CN"/>
        </w:rPr>
        <w:t>4</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General</w:t>
      </w:r>
      <w:r>
        <w:tab/>
      </w:r>
      <w:r>
        <w:fldChar w:fldCharType="begin"/>
      </w:r>
      <w:r>
        <w:instrText xml:space="preserve"> PAGEREF _Toc146460411 \h </w:instrText>
      </w:r>
      <w:r>
        <w:fldChar w:fldCharType="separate"/>
      </w:r>
      <w:r>
        <w:t>7</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"_Toc146460412" </w:instrText>
      </w:r>
      <w:r>
        <w:fldChar w:fldCharType="separate"/>
      </w:r>
      <w:r>
        <w:rPr>
          <w:rStyle w:val="93"/>
        </w:rPr>
        <w:t>5</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setup</w:t>
      </w:r>
      <w:r>
        <w:tab/>
      </w:r>
      <w:r>
        <w:fldChar w:fldCharType="begin"/>
      </w:r>
      <w:r>
        <w:instrText xml:space="preserve"> PAGEREF _Toc146460412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"_Toc146460413" </w:instrText>
      </w:r>
      <w:r>
        <w:fldChar w:fldCharType="separate"/>
      </w:r>
      <w:r>
        <w:rPr>
          <w:rStyle w:val="93"/>
        </w:rPr>
        <w:t>5.1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General</w:t>
      </w:r>
      <w:r>
        <w:tab/>
      </w:r>
      <w:r>
        <w:fldChar w:fldCharType="begin"/>
      </w:r>
      <w:r>
        <w:instrText xml:space="preserve"> PAGEREF _Toc146460413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"_Toc146460414" </w:instrText>
      </w:r>
      <w:r>
        <w:fldChar w:fldCharType="separate"/>
      </w:r>
      <w:r>
        <w:rPr>
          <w:rStyle w:val="93"/>
        </w:rPr>
        <w:t>5.2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setup for FR1 MIMO OTA</w:t>
      </w:r>
      <w:r>
        <w:tab/>
      </w:r>
      <w:r>
        <w:fldChar w:fldCharType="begin"/>
      </w:r>
      <w:r>
        <w:instrText xml:space="preserve"> PAGEREF _Toc146460414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"_Toc146460415" </w:instrText>
      </w:r>
      <w:r>
        <w:fldChar w:fldCharType="separate"/>
      </w:r>
      <w:r>
        <w:rPr>
          <w:rStyle w:val="93"/>
        </w:rPr>
        <w:t>5.</w:t>
      </w:r>
      <w:r>
        <w:rPr>
          <w:rStyle w:val="93"/>
          <w:lang w:val="en-US" w:eastAsia="zh-CN"/>
        </w:rPr>
        <w:t>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setup for FR2 MIMO OTA</w:t>
      </w:r>
      <w:r>
        <w:tab/>
      </w:r>
      <w:r>
        <w:fldChar w:fldCharType="begin"/>
      </w:r>
      <w:r>
        <w:instrText xml:space="preserve"> PAGEREF _Toc146460415 \h </w:instrText>
      </w:r>
      <w:r>
        <w:fldChar w:fldCharType="separate"/>
      </w:r>
      <w:r>
        <w:t>7</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"_Toc146460416" </w:instrText>
      </w:r>
      <w:r>
        <w:fldChar w:fldCharType="separate"/>
      </w:r>
      <w:r>
        <w:rPr>
          <w:rStyle w:val="93"/>
          <w:lang w:val="en-US" w:eastAsia="zh-CN"/>
        </w:rPr>
        <w:t>6</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Channel Model Validation</w:t>
      </w:r>
      <w:r>
        <w:tab/>
      </w:r>
      <w:r>
        <w:fldChar w:fldCharType="begin"/>
      </w:r>
      <w:r>
        <w:instrText xml:space="preserve"> PAGEREF _Toc146460416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"_Toc146460417" </w:instrText>
      </w:r>
      <w:r>
        <w:fldChar w:fldCharType="separate"/>
      </w:r>
      <w:r>
        <w:rPr>
          <w:rStyle w:val="93"/>
          <w:lang w:val="en-US" w:eastAsia="zh-CN"/>
        </w:rPr>
        <w:t>6</w:t>
      </w:r>
      <w:r>
        <w:rPr>
          <w:rStyle w:val="93"/>
        </w:rPr>
        <w:t>.</w:t>
      </w:r>
      <w:r>
        <w:rPr>
          <w:rStyle w:val="93"/>
          <w:lang w:val="en-US" w:eastAsia="zh-CN"/>
        </w:rPr>
        <w:t>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General</w:t>
      </w:r>
      <w:r>
        <w:tab/>
      </w:r>
      <w:r>
        <w:fldChar w:fldCharType="begin"/>
      </w:r>
      <w:r>
        <w:instrText xml:space="preserve"> PAGEREF _Toc146460417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"_Toc146460418" </w:instrText>
      </w:r>
      <w:r>
        <w:fldChar w:fldCharType="separate"/>
      </w:r>
      <w:r>
        <w:rPr>
          <w:rStyle w:val="93"/>
          <w:lang w:val="en-US" w:eastAsia="zh-CN"/>
        </w:rPr>
        <w:t>6</w:t>
      </w:r>
      <w:r>
        <w:rPr>
          <w:rStyle w:val="93"/>
        </w:rPr>
        <w:t>.2</w:t>
      </w:r>
      <w:r>
        <w:rPr>
          <w:rFonts w:asciiTheme="minorHAnsi" w:hAnsiTheme="minorHAnsi" w:eastAsiaTheme="minorEastAsia" w:cstheme="minorBidi"/>
          <w:kern w:val="2"/>
          <w:sz w:val="21"/>
          <w:szCs w:val="22"/>
          <w:lang w:val="en-US" w:eastAsia="zh-CN"/>
          <w14:ligatures w14:val="standardContextual"/>
        </w:rPr>
        <w:tab/>
      </w:r>
      <w:r>
        <w:rPr>
          <w:rStyle w:val="93"/>
        </w:rPr>
        <w:t>Verification of Channel Model implementation</w:t>
      </w:r>
      <w:r>
        <w:rPr>
          <w:rStyle w:val="93"/>
          <w:lang w:val="en-US" w:eastAsia="zh-CN"/>
        </w:rPr>
        <w:t xml:space="preserve"> of FR1</w:t>
      </w:r>
      <w:r>
        <w:tab/>
      </w:r>
      <w:r>
        <w:fldChar w:fldCharType="begin"/>
      </w:r>
      <w:r>
        <w:instrText xml:space="preserve"> PAGEREF _Toc146460418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"_Toc146460419" </w:instrText>
      </w:r>
      <w:r>
        <w:fldChar w:fldCharType="separate"/>
      </w:r>
      <w:r>
        <w:rPr>
          <w:rStyle w:val="93"/>
          <w:lang w:val="en-US" w:eastAsia="zh-CN"/>
        </w:rPr>
        <w:t>6</w:t>
      </w:r>
      <w:r>
        <w:rPr>
          <w:rStyle w:val="93"/>
        </w:rPr>
        <w:t>.</w:t>
      </w:r>
      <w:r>
        <w:rPr>
          <w:rStyle w:val="93"/>
          <w:lang w:val="en-US" w:eastAsia="zh-CN"/>
        </w:rPr>
        <w:t>3</w:t>
      </w:r>
      <w:r>
        <w:rPr>
          <w:rFonts w:asciiTheme="minorHAnsi" w:hAnsiTheme="minorHAnsi" w:eastAsiaTheme="minorEastAsia" w:cstheme="minorBidi"/>
          <w:kern w:val="2"/>
          <w:sz w:val="21"/>
          <w:szCs w:val="22"/>
          <w:lang w:val="en-US" w:eastAsia="zh-CN"/>
          <w14:ligatures w14:val="standardContextual"/>
        </w:rPr>
        <w:tab/>
      </w:r>
      <w:r>
        <w:rPr>
          <w:rStyle w:val="93"/>
        </w:rPr>
        <w:t>Verification of Channel Model implementation</w:t>
      </w:r>
      <w:r>
        <w:rPr>
          <w:rStyle w:val="93"/>
          <w:lang w:val="en-US" w:eastAsia="zh-CN"/>
        </w:rPr>
        <w:t xml:space="preserve"> of FR2</w:t>
      </w:r>
      <w:r>
        <w:tab/>
      </w:r>
      <w:r>
        <w:fldChar w:fldCharType="begin"/>
      </w:r>
      <w:r>
        <w:instrText xml:space="preserve"> PAGEREF _Toc146460419 \h </w:instrText>
      </w:r>
      <w:r>
        <w:fldChar w:fldCharType="separate"/>
      </w:r>
      <w:r>
        <w:t>7</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"_Toc146460420" </w:instrText>
      </w:r>
      <w:r>
        <w:fldChar w:fldCharType="separate"/>
      </w:r>
      <w:r>
        <w:rPr>
          <w:rStyle w:val="93"/>
          <w:lang w:val="en-US" w:eastAsia="zh-CN"/>
        </w:rPr>
        <w:t>7</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Lab alignment of FR1 MIMO OTA</w:t>
      </w:r>
      <w:r>
        <w:tab/>
      </w:r>
      <w:r>
        <w:fldChar w:fldCharType="begin"/>
      </w:r>
      <w:r>
        <w:instrText xml:space="preserve"> PAGEREF _Toc146460420 \h </w:instrText>
      </w:r>
      <w:r>
        <w:fldChar w:fldCharType="separate"/>
      </w:r>
      <w:r>
        <w:t>8</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"_Toc146460421" </w:instrText>
      </w:r>
      <w:r>
        <w:fldChar w:fldCharType="separate"/>
      </w:r>
      <w:r>
        <w:rPr>
          <w:rStyle w:val="93"/>
          <w:lang w:val="en-US" w:eastAsia="zh-CN"/>
        </w:rPr>
        <w:t>7</w:t>
      </w:r>
      <w:r>
        <w:rPr>
          <w:rStyle w:val="93"/>
        </w:rPr>
        <w:t>.1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General</w:t>
      </w:r>
      <w:r>
        <w:tab/>
      </w:r>
      <w:r>
        <w:fldChar w:fldCharType="begin"/>
      </w:r>
      <w:r>
        <w:instrText xml:space="preserve"> PAGEREF _Toc146460421 \h </w:instrText>
      </w:r>
      <w:r>
        <w:fldChar w:fldCharType="separate"/>
      </w:r>
      <w:r>
        <w:t>8</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"_Toc146460422" </w:instrText>
      </w:r>
      <w:r>
        <w:fldChar w:fldCharType="separate"/>
      </w:r>
      <w:r>
        <w:rPr>
          <w:rStyle w:val="93"/>
          <w:lang w:val="en-US" w:eastAsia="zh-CN"/>
        </w:rPr>
        <w:t>7</w:t>
      </w:r>
      <w:r>
        <w:rPr>
          <w:rStyle w:val="93"/>
        </w:rPr>
        <w:t>.</w:t>
      </w:r>
      <w:r>
        <w:rPr>
          <w:rStyle w:val="93"/>
          <w:lang w:val="en-US" w:eastAsia="zh-CN"/>
        </w:rPr>
        <w:t>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Noise impact in MPAC on MIMO performance</w:t>
      </w:r>
      <w:r>
        <w:tab/>
      </w:r>
      <w:r>
        <w:fldChar w:fldCharType="begin"/>
      </w:r>
      <w:r>
        <w:instrText xml:space="preserve"> PAGEREF _Toc146460422 \h </w:instrText>
      </w:r>
      <w:r>
        <w:fldChar w:fldCharType="separate"/>
      </w:r>
      <w:r>
        <w:t>8</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"_Toc146460423" </w:instrText>
      </w:r>
      <w:r>
        <w:fldChar w:fldCharType="separate"/>
      </w:r>
      <w:r>
        <w:rPr>
          <w:rStyle w:val="93"/>
          <w:lang w:val="en-US" w:eastAsia="zh-CN"/>
        </w:rPr>
        <w:t>7</w:t>
      </w:r>
      <w:r>
        <w:rPr>
          <w:rStyle w:val="93"/>
        </w:rPr>
        <w:t>.</w:t>
      </w:r>
      <w:r>
        <w:rPr>
          <w:rStyle w:val="93"/>
          <w:lang w:val="en-US" w:eastAsia="zh-CN"/>
        </w:rPr>
        <w:t>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Lab alignment campaign for frequency band &gt; 1GHz</w:t>
      </w:r>
      <w:r>
        <w:tab/>
      </w:r>
      <w:r>
        <w:fldChar w:fldCharType="begin"/>
      </w:r>
      <w:r>
        <w:instrText xml:space="preserve"> PAGEREF _Toc146460423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"_Toc146460424" </w:instrText>
      </w:r>
      <w:r>
        <w:fldChar w:fldCharType="separate"/>
      </w:r>
      <w:r>
        <w:rPr>
          <w:rStyle w:val="93"/>
          <w:lang w:val="en-US" w:eastAsia="zh-CN"/>
        </w:rPr>
        <w:t>7</w:t>
      </w:r>
      <w:r>
        <w:rPr>
          <w:rStyle w:val="93"/>
        </w:rPr>
        <w:t>.</w:t>
      </w:r>
      <w:r>
        <w:rPr>
          <w:rStyle w:val="93"/>
          <w:lang w:val="en-US" w:eastAsia="zh-CN"/>
        </w:rPr>
        <w:t>3.1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Framework</w:t>
      </w:r>
      <w:r>
        <w:tab/>
      </w:r>
      <w:r>
        <w:fldChar w:fldCharType="begin"/>
      </w:r>
      <w:r>
        <w:instrText xml:space="preserve"> PAGEREF _Toc146460424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"_Toc146460425" </w:instrText>
      </w:r>
      <w:r>
        <w:fldChar w:fldCharType="separate"/>
      </w:r>
      <w:r>
        <w:rPr>
          <w:rStyle w:val="93"/>
          <w:lang w:val="en-US" w:eastAsia="zh-CN"/>
        </w:rPr>
        <w:t>7</w:t>
      </w:r>
      <w:r>
        <w:rPr>
          <w:rStyle w:val="93"/>
        </w:rPr>
        <w:t>.</w:t>
      </w:r>
      <w:r>
        <w:rPr>
          <w:rStyle w:val="93"/>
          <w:lang w:val="en-US" w:eastAsia="zh-CN"/>
        </w:rPr>
        <w:t>3.2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results</w:t>
      </w:r>
      <w:r>
        <w:tab/>
      </w:r>
      <w:r>
        <w:fldChar w:fldCharType="begin"/>
      </w:r>
      <w:r>
        <w:instrText xml:space="preserve"> PAGEREF _Toc146460425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"_Toc146460426" </w:instrText>
      </w:r>
      <w:r>
        <w:fldChar w:fldCharType="separate"/>
      </w:r>
      <w:r>
        <w:rPr>
          <w:rStyle w:val="93"/>
          <w:lang w:val="en-US" w:eastAsia="zh-CN"/>
        </w:rPr>
        <w:t>7</w:t>
      </w:r>
      <w:r>
        <w:rPr>
          <w:rStyle w:val="93"/>
        </w:rPr>
        <w:t>.</w:t>
      </w:r>
      <w:r>
        <w:rPr>
          <w:rStyle w:val="93"/>
          <w:lang w:val="en-US" w:eastAsia="zh-CN"/>
        </w:rPr>
        <w:t>3.3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Pass/fail limits</w:t>
      </w:r>
      <w:r>
        <w:tab/>
      </w:r>
      <w:r>
        <w:fldChar w:fldCharType="begin"/>
      </w:r>
      <w:r>
        <w:instrText xml:space="preserve"> PAGEREF _Toc146460426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"_Toc146460427" </w:instrText>
      </w:r>
      <w:r>
        <w:fldChar w:fldCharType="separate"/>
      </w:r>
      <w:r>
        <w:rPr>
          <w:rStyle w:val="93"/>
          <w:lang w:val="en-US" w:eastAsia="zh-CN"/>
        </w:rPr>
        <w:t>7</w:t>
      </w:r>
      <w:r>
        <w:rPr>
          <w:rStyle w:val="93"/>
        </w:rPr>
        <w:t>.</w:t>
      </w:r>
      <w:r>
        <w:rPr>
          <w:rStyle w:val="93"/>
          <w:lang w:val="en-US" w:eastAsia="zh-CN"/>
        </w:rPr>
        <w:t>3.4</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Conclusion</w:t>
      </w:r>
      <w:r>
        <w:tab/>
      </w:r>
      <w:r>
        <w:fldChar w:fldCharType="begin"/>
      </w:r>
      <w:r>
        <w:instrText xml:space="preserve"> PAGEREF _Toc146460427 \h </w:instrText>
      </w:r>
      <w:r>
        <w:fldChar w:fldCharType="separate"/>
      </w:r>
      <w:r>
        <w:t>8</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"_Toc146460428" </w:instrText>
      </w:r>
      <w:r>
        <w:fldChar w:fldCharType="separate"/>
      </w:r>
      <w:r>
        <w:rPr>
          <w:rStyle w:val="93"/>
          <w:lang w:val="en-US" w:eastAsia="zh-CN"/>
        </w:rPr>
        <w:t>7</w:t>
      </w:r>
      <w:r>
        <w:rPr>
          <w:rStyle w:val="93"/>
        </w:rPr>
        <w:t>.</w:t>
      </w:r>
      <w:r>
        <w:rPr>
          <w:rStyle w:val="93"/>
          <w:lang w:val="en-US" w:eastAsia="zh-CN"/>
        </w:rPr>
        <w:t>4</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Lab alignment campaign for frequency band &lt; 1GHz</w:t>
      </w:r>
      <w:r>
        <w:tab/>
      </w:r>
      <w:r>
        <w:fldChar w:fldCharType="begin"/>
      </w:r>
      <w:r>
        <w:instrText xml:space="preserve"> PAGEREF _Toc146460428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"_Toc146460429" </w:instrText>
      </w:r>
      <w:r>
        <w:fldChar w:fldCharType="separate"/>
      </w:r>
      <w:r>
        <w:rPr>
          <w:rStyle w:val="93"/>
          <w:lang w:val="en-US" w:eastAsia="zh-CN"/>
        </w:rPr>
        <w:t>7</w:t>
      </w:r>
      <w:r>
        <w:rPr>
          <w:rStyle w:val="93"/>
        </w:rPr>
        <w:t>.</w:t>
      </w:r>
      <w:r>
        <w:rPr>
          <w:rStyle w:val="93"/>
          <w:lang w:val="en-US" w:eastAsia="zh-CN"/>
        </w:rPr>
        <w:t>4</w:t>
      </w:r>
      <w:r>
        <w:rPr>
          <w:rStyle w:val="93"/>
        </w:rPr>
        <w:t>.</w:t>
      </w:r>
      <w:r>
        <w:rPr>
          <w:rStyle w:val="93"/>
          <w:lang w:val="en-US" w:eastAsia="zh-CN"/>
        </w:rPr>
        <w:t>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Framework</w:t>
      </w:r>
      <w:r>
        <w:tab/>
      </w:r>
      <w:r>
        <w:fldChar w:fldCharType="begin"/>
      </w:r>
      <w:r>
        <w:instrText xml:space="preserve"> PAGEREF _Toc146460429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"_Toc146460430" </w:instrText>
      </w:r>
      <w:r>
        <w:fldChar w:fldCharType="separate"/>
      </w:r>
      <w:r>
        <w:rPr>
          <w:rStyle w:val="93"/>
          <w:lang w:val="en-US" w:eastAsia="zh-CN"/>
        </w:rPr>
        <w:t>7</w:t>
      </w:r>
      <w:r>
        <w:rPr>
          <w:rStyle w:val="93"/>
        </w:rPr>
        <w:t>.</w:t>
      </w:r>
      <w:r>
        <w:rPr>
          <w:rStyle w:val="93"/>
          <w:lang w:val="en-US" w:eastAsia="zh-CN"/>
        </w:rPr>
        <w:t>4.2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results</w:t>
      </w:r>
      <w:r>
        <w:tab/>
      </w:r>
      <w:r>
        <w:fldChar w:fldCharType="begin"/>
      </w:r>
      <w:r>
        <w:instrText xml:space="preserve"> PAGEREF _Toc146460430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"_Toc146460431" </w:instrText>
      </w:r>
      <w:r>
        <w:fldChar w:fldCharType="separate"/>
      </w:r>
      <w:r>
        <w:rPr>
          <w:rStyle w:val="93"/>
          <w:lang w:val="en-US" w:eastAsia="zh-CN"/>
        </w:rPr>
        <w:t>7</w:t>
      </w:r>
      <w:r>
        <w:rPr>
          <w:rStyle w:val="93"/>
        </w:rPr>
        <w:t>.</w:t>
      </w:r>
      <w:r>
        <w:rPr>
          <w:rStyle w:val="93"/>
          <w:lang w:val="en-US" w:eastAsia="zh-CN"/>
        </w:rPr>
        <w:t>4.3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Pass/fail limits</w:t>
      </w:r>
      <w:r>
        <w:tab/>
      </w:r>
      <w:r>
        <w:fldChar w:fldCharType="begin"/>
      </w:r>
      <w:r>
        <w:instrText xml:space="preserve"> PAGEREF _Toc146460431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"_Toc146460432" </w:instrText>
      </w:r>
      <w:r>
        <w:fldChar w:fldCharType="separate"/>
      </w:r>
      <w:r>
        <w:rPr>
          <w:rStyle w:val="93"/>
          <w:lang w:val="en-US" w:eastAsia="zh-CN"/>
        </w:rPr>
        <w:t>7</w:t>
      </w:r>
      <w:r>
        <w:rPr>
          <w:rStyle w:val="93"/>
        </w:rPr>
        <w:t>.</w:t>
      </w:r>
      <w:r>
        <w:rPr>
          <w:rStyle w:val="93"/>
          <w:lang w:val="en-US" w:eastAsia="zh-CN"/>
        </w:rPr>
        <w:t>4.4</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Conclusion</w:t>
      </w:r>
      <w:r>
        <w:tab/>
      </w:r>
      <w:r>
        <w:fldChar w:fldCharType="begin"/>
      </w:r>
      <w:r>
        <w:instrText xml:space="preserve"> PAGEREF _Toc146460432 \h </w:instrText>
      </w:r>
      <w:r>
        <w:fldChar w:fldCharType="separate"/>
      </w:r>
      <w:r>
        <w:t>8</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"_Toc146460433" </w:instrText>
      </w:r>
      <w:r>
        <w:fldChar w:fldCharType="separate"/>
      </w:r>
      <w:r>
        <w:rPr>
          <w:rStyle w:val="93"/>
          <w:lang w:val="en-US" w:eastAsia="zh-CN"/>
        </w:rPr>
        <w:t>8</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Lab alignment of FR2 MIMO OTA</w:t>
      </w:r>
      <w:r>
        <w:tab/>
      </w:r>
      <w:r>
        <w:fldChar w:fldCharType="begin"/>
      </w:r>
      <w:r>
        <w:instrText xml:space="preserve"> PAGEREF _Toc146460433 \h </w:instrText>
      </w:r>
      <w:r>
        <w:fldChar w:fldCharType="separate"/>
      </w:r>
      <w:r>
        <w:t>9</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"_Toc146460434" </w:instrText>
      </w:r>
      <w:r>
        <w:fldChar w:fldCharType="separate"/>
      </w:r>
      <w:r>
        <w:rPr>
          <w:rStyle w:val="93"/>
          <w:lang w:val="en-US" w:eastAsia="zh-CN"/>
        </w:rPr>
        <w:t>8.1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Framework</w:t>
      </w:r>
      <w:r>
        <w:tab/>
      </w:r>
      <w:r>
        <w:fldChar w:fldCharType="begin"/>
      </w:r>
      <w:r>
        <w:instrText xml:space="preserve"> PAGEREF _Toc146460434 \h </w:instrText>
      </w:r>
      <w:r>
        <w:fldChar w:fldCharType="separate"/>
      </w:r>
      <w:r>
        <w:t>9</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"_Toc146460435" </w:instrText>
      </w:r>
      <w:r>
        <w:fldChar w:fldCharType="separate"/>
      </w:r>
      <w:r>
        <w:rPr>
          <w:rStyle w:val="93"/>
          <w:lang w:val="en-US" w:eastAsia="zh-CN"/>
        </w:rPr>
        <w:t>8.2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results</w:t>
      </w:r>
      <w:r>
        <w:tab/>
      </w:r>
      <w:r>
        <w:fldChar w:fldCharType="begin"/>
      </w:r>
      <w:r>
        <w:instrText xml:space="preserve"> PAGEREF _Toc146460435 \h </w:instrText>
      </w:r>
      <w:r>
        <w:fldChar w:fldCharType="separate"/>
      </w:r>
      <w:r>
        <w:t>9</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"_Toc146460436" </w:instrText>
      </w:r>
      <w:r>
        <w:fldChar w:fldCharType="separate"/>
      </w:r>
      <w:r>
        <w:rPr>
          <w:rStyle w:val="93"/>
          <w:lang w:val="en-US" w:eastAsia="zh-CN"/>
        </w:rPr>
        <w:t>8.3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Pass/fail limits</w:t>
      </w:r>
      <w:r>
        <w:tab/>
      </w:r>
      <w:r>
        <w:fldChar w:fldCharType="begin"/>
      </w:r>
      <w:r>
        <w:instrText xml:space="preserve"> PAGEREF _Toc146460436 \h </w:instrText>
      </w:r>
      <w:r>
        <w:fldChar w:fldCharType="separate"/>
      </w:r>
      <w:r>
        <w:t>9</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"_Toc146460437" </w:instrText>
      </w:r>
      <w:r>
        <w:fldChar w:fldCharType="separate"/>
      </w:r>
      <w:r>
        <w:rPr>
          <w:rStyle w:val="93"/>
          <w:lang w:val="en-US" w:eastAsia="zh-CN"/>
        </w:rPr>
        <w:t>8.4</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Conclusion</w:t>
      </w:r>
      <w:r>
        <w:tab/>
      </w:r>
      <w:r>
        <w:fldChar w:fldCharType="begin"/>
      </w:r>
      <w:r>
        <w:instrText xml:space="preserve"> PAGEREF _Toc146460437 \h </w:instrText>
      </w:r>
      <w:r>
        <w:fldChar w:fldCharType="separate"/>
      </w:r>
      <w:r>
        <w:t>9</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"_Toc146460438" </w:instrText>
      </w:r>
      <w:r>
        <w:fldChar w:fldCharType="separate"/>
      </w:r>
      <w:r>
        <w:rPr>
          <w:rStyle w:val="93"/>
          <w:lang w:val="en-US" w:eastAsia="zh-CN"/>
        </w:rPr>
        <w:t>9</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w:t>
      </w:r>
      <w:r>
        <w:rPr>
          <w:rStyle w:val="93"/>
        </w:rPr>
        <w:t>easurement campaign of NR MIMO OTA</w:t>
      </w:r>
      <w:r>
        <w:tab/>
      </w:r>
      <w:r>
        <w:fldChar w:fldCharType="begin"/>
      </w:r>
      <w:r>
        <w:instrText xml:space="preserve"> PAGEREF _Toc146460438 \h </w:instrText>
      </w:r>
      <w:r>
        <w:fldChar w:fldCharType="separate"/>
      </w:r>
      <w:r>
        <w:t>9</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"_Toc146460439" </w:instrText>
      </w:r>
      <w:r>
        <w:fldChar w:fldCharType="separate"/>
      </w:r>
      <w:r>
        <w:rPr>
          <w:rStyle w:val="93"/>
          <w:lang w:val="en-US" w:eastAsia="zh-CN"/>
        </w:rPr>
        <w:t>9.1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campaign of FR1 MIMO OTA</w:t>
      </w:r>
      <w:r>
        <w:tab/>
      </w:r>
      <w:r>
        <w:fldChar w:fldCharType="begin"/>
      </w:r>
      <w:r>
        <w:instrText xml:space="preserve"> PAGEREF _Toc146460439 \h </w:instrText>
      </w:r>
      <w:r>
        <w:fldChar w:fldCharType="separate"/>
      </w:r>
      <w:r>
        <w:t>9</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"_Toc146460440" </w:instrText>
      </w:r>
      <w:r>
        <w:fldChar w:fldCharType="separate"/>
      </w:r>
      <w:r>
        <w:rPr>
          <w:rStyle w:val="93"/>
          <w:lang w:val="en-US" w:eastAsia="zh-CN"/>
        </w:rPr>
        <w:t>9.2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campaign of FR2 MIMO OTA</w:t>
      </w:r>
      <w:r>
        <w:tab/>
      </w:r>
      <w:r>
        <w:fldChar w:fldCharType="begin"/>
      </w:r>
      <w:r>
        <w:instrText xml:space="preserve"> PAGEREF _Toc146460440 \h </w:instrText>
      </w:r>
      <w:r>
        <w:fldChar w:fldCharType="separate"/>
      </w:r>
      <w:r>
        <w:t>9</w:t>
      </w:r>
      <w:r>
        <w:fldChar w:fldCharType="end"/>
      </w:r>
      <w:r>
        <w:fldChar w:fldCharType="end"/>
      </w:r>
    </w:p>
    <w:p>
      <w:pPr>
        <w:pStyle w:val="53"/>
        <w:rPr>
          <w:rFonts w:asciiTheme="minorHAnsi" w:hAnsiTheme="minorHAnsi" w:eastAsiaTheme="minorEastAsia" w:cstheme="minorBidi"/>
          <w:b w:val="0"/>
          <w:kern w:val="2"/>
          <w:sz w:val="21"/>
          <w:szCs w:val="22"/>
          <w:lang w:val="en-US" w:eastAsia="zh-CN"/>
          <w14:ligatures w14:val="standardContextual"/>
        </w:rPr>
      </w:pPr>
      <w:r>
        <w:fldChar w:fldCharType="begin"/>
      </w:r>
      <w:r>
        <w:instrText xml:space="preserve"> HYPERLINK \l "_Toc146460441" </w:instrText>
      </w:r>
      <w:r>
        <w:fldChar w:fldCharType="separate"/>
      </w:r>
      <w:r>
        <w:rPr>
          <w:rStyle w:val="93"/>
        </w:rPr>
        <w:t>Annex &lt;</w:t>
      </w:r>
      <w:r>
        <w:rPr>
          <w:rStyle w:val="93"/>
          <w:lang w:val="en-US" w:eastAsia="zh-CN"/>
        </w:rPr>
        <w:t>A</w:t>
      </w:r>
      <w:r>
        <w:rPr>
          <w:rStyle w:val="93"/>
        </w:rPr>
        <w:t>&gt;: Change history</w:t>
      </w:r>
      <w:r>
        <w:tab/>
      </w:r>
      <w:r>
        <w:fldChar w:fldCharType="begin"/>
      </w:r>
      <w:r>
        <w:instrText xml:space="preserve"> PAGEREF _Toc146460441 \h </w:instrText>
      </w:r>
      <w:r>
        <w:fldChar w:fldCharType="separate"/>
      </w:r>
      <w:r>
        <w:t>9</w:t>
      </w:r>
      <w:r>
        <w:fldChar w:fldCharType="end"/>
      </w:r>
      <w:r>
        <w:fldChar w:fldCharType="end"/>
      </w:r>
    </w:p>
    <w:p>
      <w:r>
        <w:fldChar w:fldCharType="end"/>
      </w:r>
    </w:p>
    <w:p>
      <w:pPr>
        <w:pStyle w:val="129"/>
      </w:pPr>
      <w:r>
        <w:br w:type="page"/>
      </w:r>
    </w:p>
    <w:p>
      <w:pPr>
        <w:pStyle w:val="3"/>
      </w:pPr>
      <w:bookmarkStart w:id="17" w:name="foreword"/>
      <w:bookmarkEnd w:id="17"/>
      <w:bookmarkStart w:id="18" w:name="_Toc146460404"/>
      <w:bookmarkStart w:id="19" w:name="_Toc129708866"/>
      <w:r>
        <w:t>Foreword</w:t>
      </w:r>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1" w:name="introduction"/>
      <w:bookmarkEnd w:id="21"/>
      <w:r>
        <w:br w:type="page"/>
      </w:r>
      <w:bookmarkStart w:id="22" w:name="scope"/>
      <w:bookmarkEnd w:id="22"/>
      <w:bookmarkStart w:id="23" w:name="_Toc129708868"/>
      <w:bookmarkStart w:id="24" w:name="_Toc146460405"/>
      <w:r>
        <w:rPr>
          <w:rFonts w:hint="eastAsia"/>
          <w:lang w:val="en-US" w:eastAsia="zh-CN"/>
        </w:rPr>
        <w:t>1</w:t>
      </w:r>
      <w:r>
        <w:rPr>
          <w:rFonts w:hint="eastAsia"/>
          <w:lang w:val="en-US" w:eastAsia="zh-CN"/>
        </w:rPr>
        <w:tab/>
      </w:r>
      <w:r>
        <w:rPr>
          <w:rFonts w:hint="eastAsia"/>
          <w:lang w:val="en-US" w:eastAsia="zh-CN"/>
        </w:rPr>
        <w:t>Scope</w:t>
      </w:r>
      <w:bookmarkEnd w:id="23"/>
      <w:bookmarkEnd w:id="24"/>
    </w:p>
    <w:p>
      <w:pPr>
        <w:rPr>
          <w:lang w:val="en-US"/>
        </w:rPr>
      </w:pPr>
      <w:r>
        <w:t xml:space="preserve">The present document is a </w:t>
      </w:r>
      <w:r>
        <w:rPr>
          <w:rFonts w:hint="eastAsia"/>
          <w:lang w:val="en-US" w:eastAsia="zh-CN"/>
        </w:rPr>
        <w:t xml:space="preserve">Technique Report for </w:t>
      </w:r>
      <w:r>
        <w:rPr>
          <w:rFonts w:hint="eastAsia"/>
        </w:rPr>
        <w:t>Measurements of Multiple Input Multiple Output (MIMO) Over-the-Air (OTA) performance of User Equipment (UE)</w:t>
      </w:r>
      <w:r>
        <w:t>.</w:t>
      </w:r>
      <w:r>
        <w:rPr>
          <w:rFonts w:hint="eastAsia"/>
          <w:lang w:val="en-US" w:eastAsia="zh-CN"/>
        </w:rPr>
        <w:t xml:space="preserve"> Both Frequency Range 1 and Frequency Range 2 are included.</w:t>
      </w:r>
    </w:p>
    <w:p>
      <w:pPr>
        <w:pStyle w:val="3"/>
        <w:rPr>
          <w:lang w:val="en-US" w:eastAsia="zh-CN"/>
        </w:rPr>
      </w:pPr>
      <w:bookmarkStart w:id="25" w:name="references"/>
      <w:bookmarkEnd w:id="25"/>
      <w:bookmarkStart w:id="26" w:name="_Toc146460406"/>
      <w:bookmarkStart w:id="27" w:name="_Toc129708869"/>
      <w:r>
        <w:rPr>
          <w:rFonts w:hint="eastAsia"/>
          <w:lang w:val="en-US" w:eastAsia="zh-CN"/>
        </w:rPr>
        <w:t>2</w:t>
      </w:r>
      <w:r>
        <w:rPr>
          <w:rFonts w:hint="eastAsia"/>
          <w:lang w:val="en-US" w:eastAsia="zh-CN"/>
        </w:rPr>
        <w:tab/>
      </w:r>
      <w:r>
        <w:rPr>
          <w:rFonts w:hint="eastAsia"/>
          <w:lang w:val="en-US" w:eastAsia="zh-CN"/>
        </w:rPr>
        <w:t>References</w:t>
      </w:r>
      <w:bookmarkEnd w:id="26"/>
      <w:bookmarkEnd w:id="27"/>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rPr>
          <w:lang w:eastAsia="zh-CN"/>
        </w:rPr>
      </w:pPr>
      <w:r>
        <w:t>[1]</w:t>
      </w:r>
      <w:r>
        <w:tab/>
      </w:r>
      <w:r>
        <w:t>3GPP TR 21.905: "Vocabulary for 3GPP Specifications".</w:t>
      </w:r>
    </w:p>
    <w:p>
      <w:pPr>
        <w:pStyle w:val="107"/>
      </w:pPr>
      <w:r>
        <w:t>…</w:t>
      </w:r>
    </w:p>
    <w:p>
      <w:pPr>
        <w:pStyle w:val="107"/>
      </w:pPr>
      <w:r>
        <w:t>[x]</w:t>
      </w:r>
      <w:r>
        <w:tab/>
      </w:r>
      <w:r>
        <w:t>&lt;doctype&gt; &lt;#&gt;[ ([up to and including]{yyyy[-mm]|V&lt;a[.b[.c]]&gt;}[onwards])]: "&lt;Title&gt;".</w:t>
      </w:r>
    </w:p>
    <w:p>
      <w:pPr>
        <w:pStyle w:val="3"/>
        <w:rPr>
          <w:lang w:val="en-US" w:eastAsia="zh-CN"/>
        </w:rPr>
      </w:pPr>
      <w:bookmarkStart w:id="28" w:name="definitions"/>
      <w:bookmarkEnd w:id="28"/>
      <w:bookmarkStart w:id="29" w:name="_Toc146460407"/>
      <w:bookmarkStart w:id="30" w:name="_Toc129708870"/>
      <w:r>
        <w:rPr>
          <w:rFonts w:hint="eastAsia"/>
          <w:lang w:val="en-US" w:eastAsia="zh-CN"/>
        </w:rPr>
        <w:t>3</w:t>
      </w:r>
      <w:r>
        <w:rPr>
          <w:rFonts w:hint="eastAsia"/>
          <w:lang w:val="en-US" w:eastAsia="zh-CN"/>
        </w:rPr>
        <w:tab/>
      </w:r>
      <w:r>
        <w:rPr>
          <w:rFonts w:hint="eastAsia"/>
          <w:lang w:val="en-US" w:eastAsia="zh-CN"/>
        </w:rPr>
        <w:t>Definitions of terms, symbols and abbreviations</w:t>
      </w:r>
      <w:bookmarkEnd w:id="29"/>
      <w:bookmarkEnd w:id="30"/>
    </w:p>
    <w:p>
      <w:pPr>
        <w:pStyle w:val="129"/>
      </w:pPr>
      <w:r>
        <w:t>This clause and its three (sub) clauses are mandatory. The contents shall be shown as "void" if the TS/TR does not define any terms, symbols, or abbreviations.</w:t>
      </w:r>
    </w:p>
    <w:p>
      <w:pPr>
        <w:pStyle w:val="4"/>
      </w:pPr>
      <w:bookmarkStart w:id="31" w:name="_Toc129708871"/>
      <w:bookmarkStart w:id="32" w:name="_Toc146460408"/>
      <w:r>
        <w:t>3.1</w:t>
      </w:r>
      <w:r>
        <w:tab/>
      </w:r>
      <w:r>
        <w:t>Terms</w:t>
      </w:r>
      <w:bookmarkEnd w:id="31"/>
      <w:bookmarkEnd w:id="32"/>
    </w:p>
    <w:p>
      <w:r>
        <w:t>For the purposes of the present document, the terms given in TR 21.905 [1] and the following apply. A term defined in the present document takes precedence over the definition of the same term, if any, in TR 21.905 [1].</w:t>
      </w:r>
    </w:p>
    <w:p>
      <w:pPr>
        <w:pStyle w:val="129"/>
      </w:pPr>
      <w:r>
        <w:t>Definition format (Normal)</w:t>
      </w:r>
    </w:p>
    <w:p>
      <w:pPr>
        <w:pStyle w:val="129"/>
      </w:pPr>
      <w:r>
        <w:rPr>
          <w:b/>
        </w:rPr>
        <w:t>&lt;defined term&gt;:</w:t>
      </w:r>
      <w:r>
        <w:t xml:space="preserve"> &lt;definition&gt;.</w:t>
      </w:r>
    </w:p>
    <w:p>
      <w:r>
        <w:rPr>
          <w:b/>
        </w:rPr>
        <w:t>example:</w:t>
      </w:r>
      <w:r>
        <w:t xml:space="preserve"> text used to clarify abstract rules by applying them literally.</w:t>
      </w:r>
    </w:p>
    <w:p>
      <w:pPr>
        <w:pStyle w:val="4"/>
      </w:pPr>
      <w:bookmarkStart w:id="33" w:name="_Toc129708872"/>
      <w:bookmarkStart w:id="34" w:name="_Toc146460409"/>
      <w:r>
        <w:t>3.2</w:t>
      </w:r>
      <w:r>
        <w:tab/>
      </w:r>
      <w:r>
        <w:t>Symbols</w:t>
      </w:r>
      <w:bookmarkEnd w:id="33"/>
      <w:bookmarkEnd w:id="34"/>
    </w:p>
    <w:p>
      <w:pPr>
        <w:keepNext/>
      </w:pPr>
      <w:r>
        <w:t>For the purposes of the present document, the following symbols apply:</w:t>
      </w:r>
    </w:p>
    <w:p>
      <w:pPr>
        <w:pStyle w:val="129"/>
      </w:pPr>
      <w:r>
        <w:t>Symbol format (EW)</w:t>
      </w:r>
    </w:p>
    <w:p>
      <w:pPr>
        <w:pStyle w:val="110"/>
      </w:pPr>
      <w:r>
        <w:t>&lt;symbol&gt;</w:t>
      </w:r>
      <w:r>
        <w:tab/>
      </w:r>
      <w:r>
        <w:t>&lt;Explanation&gt;</w:t>
      </w:r>
    </w:p>
    <w:p>
      <w:pPr>
        <w:pStyle w:val="110"/>
      </w:pPr>
    </w:p>
    <w:p>
      <w:pPr>
        <w:pStyle w:val="4"/>
      </w:pPr>
      <w:bookmarkStart w:id="35" w:name="_Toc129708873"/>
      <w:bookmarkStart w:id="36" w:name="_Toc146460410"/>
      <w:r>
        <w:t>3.3</w:t>
      </w:r>
      <w:r>
        <w:tab/>
      </w:r>
      <w:r>
        <w:t>Abbreviations</w:t>
      </w:r>
      <w:bookmarkEnd w:id="35"/>
      <w:bookmarkEnd w:id="36"/>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29"/>
        <w:keepNext/>
      </w:pPr>
      <w:r>
        <w:t>Abbreviation format (EW)</w:t>
      </w:r>
    </w:p>
    <w:p>
      <w:pPr>
        <w:pStyle w:val="110"/>
      </w:pPr>
      <w:r>
        <w:t>&lt;ABBREVIATION&gt;</w:t>
      </w:r>
      <w:r>
        <w:tab/>
      </w:r>
      <w:r>
        <w:t>&lt;Expansion&gt;</w:t>
      </w:r>
    </w:p>
    <w:p>
      <w:pPr>
        <w:pStyle w:val="110"/>
      </w:pPr>
    </w:p>
    <w:p>
      <w:pPr>
        <w:pStyle w:val="3"/>
        <w:rPr>
          <w:lang w:val="en-US" w:eastAsia="zh-CN"/>
        </w:rPr>
      </w:pPr>
      <w:bookmarkStart w:id="37" w:name="clause4"/>
      <w:bookmarkEnd w:id="37"/>
      <w:bookmarkStart w:id="38" w:name="_Toc146460411"/>
      <w:r>
        <w:rPr>
          <w:rFonts w:hint="eastAsia"/>
          <w:lang w:val="en-US" w:eastAsia="zh-CN"/>
        </w:rPr>
        <w:t>4</w:t>
      </w:r>
      <w:r>
        <w:rPr>
          <w:rFonts w:hint="eastAsia"/>
          <w:lang w:val="en-US" w:eastAsia="zh-CN"/>
        </w:rPr>
        <w:tab/>
      </w:r>
      <w:r>
        <w:rPr>
          <w:rFonts w:hint="eastAsia"/>
          <w:lang w:val="en-US" w:eastAsia="zh-CN"/>
        </w:rPr>
        <w:t>General</w:t>
      </w:r>
      <w:bookmarkEnd w:id="38"/>
    </w:p>
    <w:p>
      <w:pPr>
        <w:pStyle w:val="129"/>
        <w:rPr>
          <w:lang w:val="en-US" w:eastAsia="zh-CN"/>
        </w:rPr>
      </w:pPr>
      <w:r>
        <w:t xml:space="preserve">&lt;Editor’s note: </w:t>
      </w:r>
      <w:r>
        <w:rPr>
          <w:rFonts w:hint="eastAsia"/>
        </w:rPr>
        <w:t>Detailed structure of the subclause is TBD</w:t>
      </w:r>
      <w:r>
        <w:rPr>
          <w:rFonts w:hint="eastAsia"/>
          <w:lang w:val="en-US" w:eastAsia="zh-CN"/>
        </w:rPr>
        <w:t>. Testing configuration, testing bands should be included for reference.&gt;</w:t>
      </w:r>
    </w:p>
    <w:p>
      <w:pPr>
        <w:pStyle w:val="3"/>
        <w:rPr>
          <w:lang w:val="en-US" w:eastAsia="zh-CN"/>
        </w:rPr>
      </w:pPr>
      <w:bookmarkStart w:id="39" w:name="_Toc146460412"/>
      <w:r>
        <w:t>5</w:t>
      </w:r>
      <w:r>
        <w:tab/>
      </w:r>
      <w:r>
        <w:rPr>
          <w:rFonts w:hint="eastAsia"/>
          <w:lang w:val="en-US" w:eastAsia="zh-CN"/>
        </w:rPr>
        <w:t>Measurement setup</w:t>
      </w:r>
      <w:bookmarkEnd w:id="39"/>
    </w:p>
    <w:p>
      <w:pPr>
        <w:pStyle w:val="4"/>
        <w:rPr>
          <w:b/>
          <w:bCs/>
          <w:lang w:eastAsia="zh-CN"/>
        </w:rPr>
      </w:pPr>
      <w:bookmarkStart w:id="40" w:name="_Toc146460413"/>
      <w:r>
        <w:t>5.1</w:t>
      </w:r>
      <w:r>
        <w:tab/>
      </w:r>
      <w:r>
        <w:rPr>
          <w:rFonts w:hint="eastAsia"/>
          <w:lang w:val="en-US" w:eastAsia="zh-CN"/>
        </w:rPr>
        <w:t>General</w:t>
      </w:r>
      <w:bookmarkEnd w:id="40"/>
    </w:p>
    <w:p>
      <w:pPr>
        <w:pStyle w:val="4"/>
        <w:rPr>
          <w:lang w:val="en-US" w:eastAsia="zh-CN"/>
        </w:rPr>
      </w:pPr>
      <w:bookmarkStart w:id="41" w:name="_Toc146460414"/>
      <w:r>
        <w:t>5.2</w:t>
      </w:r>
      <w:r>
        <w:tab/>
      </w:r>
      <w:r>
        <w:rPr>
          <w:rFonts w:hint="eastAsia"/>
          <w:lang w:val="en-US" w:eastAsia="zh-CN"/>
        </w:rPr>
        <w:t>Measurement setup for FR1 MIMO OTA</w:t>
      </w:r>
      <w:bookmarkEnd w:id="41"/>
    </w:p>
    <w:p>
      <w:pPr>
        <w:pStyle w:val="129"/>
      </w:pPr>
      <w:r>
        <w:t xml:space="preserve">&lt;Editor’s note: </w:t>
      </w:r>
      <w:r>
        <w:rPr>
          <w:rFonts w:hint="eastAsia"/>
        </w:rPr>
        <w:t xml:space="preserve">Detailed structure of the subclause is TBD. </w:t>
      </w:r>
      <w:r>
        <w:rPr>
          <w:rFonts w:hint="eastAsia"/>
          <w:lang w:val="en-US" w:eastAsia="zh-CN"/>
        </w:rPr>
        <w:t>Refer to TS38.151, including baseline setup of FR1 MIMO OTA testing.</w:t>
      </w:r>
      <w:r>
        <w:t>&gt;</w:t>
      </w:r>
    </w:p>
    <w:p>
      <w:pPr>
        <w:pStyle w:val="4"/>
        <w:rPr>
          <w:lang w:val="en-US" w:eastAsia="zh-CN"/>
        </w:rPr>
      </w:pPr>
      <w:bookmarkStart w:id="42" w:name="_Toc146460415"/>
      <w:r>
        <w:t>5.</w:t>
      </w:r>
      <w:r>
        <w:rPr>
          <w:rFonts w:hint="eastAsia"/>
          <w:lang w:val="en-US" w:eastAsia="zh-CN"/>
        </w:rPr>
        <w:t>3</w:t>
      </w:r>
      <w:r>
        <w:tab/>
      </w:r>
      <w:r>
        <w:rPr>
          <w:rFonts w:hint="eastAsia"/>
          <w:lang w:val="en-US" w:eastAsia="zh-CN"/>
        </w:rPr>
        <w:t>Measurement setup for FR2 MIMO OTA</w:t>
      </w:r>
      <w:bookmarkEnd w:id="42"/>
    </w:p>
    <w:p>
      <w:pPr>
        <w:pStyle w:val="129"/>
      </w:pPr>
      <w:r>
        <w:t xml:space="preserve">&lt;Editor’s note: </w:t>
      </w:r>
      <w:r>
        <w:rPr>
          <w:rFonts w:hint="eastAsia"/>
        </w:rPr>
        <w:t>Detailed structure of the subclause is TBD.</w:t>
      </w:r>
      <w:r>
        <w:rPr>
          <w:rFonts w:hint="eastAsia"/>
          <w:lang w:val="en-US" w:eastAsia="zh-CN"/>
        </w:rPr>
        <w:t xml:space="preserve"> Refer to TS38.151, including baseline setup of FR2 MIMO OTA testing.</w:t>
      </w:r>
      <w:r>
        <w:t>&gt;</w:t>
      </w:r>
    </w:p>
    <w:p/>
    <w:p>
      <w:pPr>
        <w:pStyle w:val="3"/>
        <w:rPr>
          <w:lang w:val="en-US" w:eastAsia="zh-CN"/>
        </w:rPr>
      </w:pPr>
      <w:bookmarkStart w:id="43" w:name="_Toc129708878"/>
      <w:bookmarkStart w:id="44" w:name="_Toc146460416"/>
      <w:r>
        <w:rPr>
          <w:rFonts w:hint="eastAsia"/>
          <w:lang w:val="en-US" w:eastAsia="zh-CN"/>
        </w:rPr>
        <w:t>6</w:t>
      </w:r>
      <w:r>
        <w:tab/>
      </w:r>
      <w:bookmarkEnd w:id="43"/>
      <w:r>
        <w:rPr>
          <w:rFonts w:hint="eastAsia"/>
          <w:lang w:val="en-US" w:eastAsia="zh-CN"/>
        </w:rPr>
        <w:t>Channel Model Validation</w:t>
      </w:r>
      <w:bookmarkEnd w:id="44"/>
    </w:p>
    <w:p>
      <w:pPr>
        <w:pStyle w:val="4"/>
        <w:rPr>
          <w:lang w:val="en-US" w:eastAsia="zh-CN"/>
        </w:rPr>
      </w:pPr>
      <w:bookmarkStart w:id="45" w:name="_Toc146460417"/>
      <w:bookmarkStart w:id="46" w:name="_Hlk134174456"/>
      <w:r>
        <w:rPr>
          <w:rFonts w:hint="eastAsia"/>
          <w:lang w:val="en-US" w:eastAsia="zh-CN"/>
        </w:rPr>
        <w:t>6</w:t>
      </w:r>
      <w:r>
        <w:t>.</w:t>
      </w:r>
      <w:r>
        <w:rPr>
          <w:rFonts w:hint="eastAsia"/>
          <w:lang w:val="en-US" w:eastAsia="zh-CN"/>
        </w:rPr>
        <w:t>1</w:t>
      </w:r>
      <w:r>
        <w:tab/>
      </w:r>
      <w:r>
        <w:rPr>
          <w:rFonts w:hint="eastAsia"/>
          <w:lang w:val="en-US" w:eastAsia="zh-CN"/>
        </w:rPr>
        <w:t>General</w:t>
      </w:r>
      <w:bookmarkEnd w:id="45"/>
    </w:p>
    <w:p>
      <w:pPr>
        <w:pStyle w:val="129"/>
        <w:rPr>
          <w:lang w:eastAsia="zh-CN"/>
        </w:rPr>
      </w:pPr>
      <w:r>
        <w:t>&lt;Editor’s note: clause content is FFS&gt;</w:t>
      </w:r>
    </w:p>
    <w:bookmarkEnd w:id="46"/>
    <w:p>
      <w:pPr>
        <w:pStyle w:val="4"/>
        <w:rPr>
          <w:lang w:val="en-US" w:eastAsia="zh-CN"/>
        </w:rPr>
      </w:pPr>
      <w:bookmarkStart w:id="47" w:name="_Toc146460418"/>
      <w:r>
        <w:rPr>
          <w:rFonts w:hint="eastAsia"/>
          <w:lang w:val="en-US" w:eastAsia="zh-CN"/>
        </w:rPr>
        <w:t>6</w:t>
      </w:r>
      <w:r>
        <w:t>.2</w:t>
      </w:r>
      <w:r>
        <w:tab/>
      </w:r>
      <w:r>
        <w:rPr>
          <w:rFonts w:hint="eastAsia"/>
        </w:rPr>
        <w:t>Verification of Channel Model implementation</w:t>
      </w:r>
      <w:r>
        <w:rPr>
          <w:rFonts w:hint="eastAsia"/>
          <w:lang w:val="en-US" w:eastAsia="zh-CN"/>
        </w:rPr>
        <w:t xml:space="preserve"> of FR1</w:t>
      </w:r>
      <w:bookmarkEnd w:id="47"/>
    </w:p>
    <w:p>
      <w:pPr>
        <w:pStyle w:val="129"/>
      </w:pPr>
      <w:r>
        <w:t xml:space="preserve">&lt;Editor’s note: </w:t>
      </w:r>
      <w:r>
        <w:rPr>
          <w:rFonts w:hint="eastAsia"/>
        </w:rPr>
        <w:t xml:space="preserve">Detailed structure of the subclause is TBD. </w:t>
      </w:r>
      <w:r>
        <w:rPr>
          <w:rFonts w:hint="eastAsia"/>
          <w:lang w:val="en-US" w:eastAsia="zh-CN"/>
        </w:rPr>
        <w:t>Include FR1 channel model validation results. Refer to TS38.151 with channel model references, verification procedures and pass/fail limits.</w:t>
      </w:r>
      <w:r>
        <w:t>&gt;</w:t>
      </w:r>
    </w:p>
    <w:p>
      <w:pPr>
        <w:pStyle w:val="4"/>
        <w:rPr>
          <w:lang w:val="en-US" w:eastAsia="zh-CN"/>
        </w:rPr>
      </w:pPr>
      <w:bookmarkStart w:id="48" w:name="_Toc146460419"/>
      <w:r>
        <w:rPr>
          <w:rFonts w:hint="eastAsia"/>
          <w:lang w:val="en-US" w:eastAsia="zh-CN"/>
        </w:rPr>
        <w:t>6</w:t>
      </w:r>
      <w:r>
        <w:t>.</w:t>
      </w:r>
      <w:r>
        <w:rPr>
          <w:rFonts w:hint="eastAsia"/>
          <w:lang w:val="en-US" w:eastAsia="zh-CN"/>
        </w:rPr>
        <w:t>3</w:t>
      </w:r>
      <w:r>
        <w:tab/>
      </w:r>
      <w:r>
        <w:rPr>
          <w:rFonts w:hint="eastAsia"/>
        </w:rPr>
        <w:t>Verification of Channel Model implementation</w:t>
      </w:r>
      <w:r>
        <w:rPr>
          <w:rFonts w:hint="eastAsia"/>
          <w:lang w:val="en-US" w:eastAsia="zh-CN"/>
        </w:rPr>
        <w:t xml:space="preserve"> of FR2</w:t>
      </w:r>
      <w:bookmarkEnd w:id="48"/>
    </w:p>
    <w:p>
      <w:pPr>
        <w:pStyle w:val="129"/>
      </w:pPr>
      <w:r>
        <w:t xml:space="preserve">&lt;Editor’s note: </w:t>
      </w:r>
      <w:r>
        <w:rPr>
          <w:rFonts w:hint="eastAsia"/>
        </w:rPr>
        <w:t xml:space="preserve">Detailed structure of the subclause is TBD. </w:t>
      </w:r>
      <w:r>
        <w:rPr>
          <w:rFonts w:hint="eastAsia"/>
          <w:lang w:val="en-US" w:eastAsia="zh-CN"/>
        </w:rPr>
        <w:t>Include FR2 channel model validation results. Refer to TS38.151 with channel model references, verification procedures and pass/fail limits.</w:t>
      </w:r>
      <w:r>
        <w:t>&gt;</w:t>
      </w:r>
    </w:p>
    <w:p/>
    <w:p>
      <w:pPr>
        <w:pStyle w:val="3"/>
        <w:rPr>
          <w:lang w:val="en-US" w:eastAsia="zh-CN"/>
        </w:rPr>
      </w:pPr>
      <w:bookmarkStart w:id="49" w:name="_Toc146460420"/>
      <w:r>
        <w:rPr>
          <w:rFonts w:hint="eastAsia"/>
          <w:lang w:val="en-US" w:eastAsia="zh-CN"/>
        </w:rPr>
        <w:t>7</w:t>
      </w:r>
      <w:r>
        <w:tab/>
      </w:r>
      <w:r>
        <w:rPr>
          <w:rFonts w:hint="eastAsia"/>
          <w:lang w:val="en-US" w:eastAsia="zh-CN"/>
        </w:rPr>
        <w:t>Lab alignment of FR1 MIMO OTA</w:t>
      </w:r>
      <w:bookmarkEnd w:id="49"/>
    </w:p>
    <w:p>
      <w:pPr>
        <w:pStyle w:val="4"/>
        <w:rPr>
          <w:lang w:val="en-US" w:eastAsia="zh-CN"/>
        </w:rPr>
      </w:pPr>
      <w:bookmarkStart w:id="50" w:name="_Toc146460421"/>
      <w:r>
        <w:rPr>
          <w:rFonts w:hint="eastAsia"/>
          <w:lang w:val="en-US" w:eastAsia="zh-CN"/>
        </w:rPr>
        <w:t>7</w:t>
      </w:r>
      <w:r>
        <w:t>.1</w:t>
      </w:r>
      <w:r>
        <w:tab/>
      </w:r>
      <w:r>
        <w:rPr>
          <w:rFonts w:hint="eastAsia"/>
          <w:lang w:val="en-US" w:eastAsia="zh-CN"/>
        </w:rPr>
        <w:t>General</w:t>
      </w:r>
      <w:bookmarkEnd w:id="50"/>
    </w:p>
    <w:p>
      <w:pPr>
        <w:pStyle w:val="129"/>
      </w:pPr>
      <w:r>
        <w:t xml:space="preserve">&lt;Editor’s note: </w:t>
      </w:r>
      <w:r>
        <w:rPr>
          <w:rFonts w:hint="eastAsia"/>
        </w:rPr>
        <w:t xml:space="preserve">Detailed structure of the subclause is TBD. </w:t>
      </w:r>
      <w:r>
        <w:t>&gt;</w:t>
      </w:r>
    </w:p>
    <w:p>
      <w:pPr>
        <w:pStyle w:val="4"/>
        <w:rPr>
          <w:lang w:val="en-US" w:eastAsia="zh-CN"/>
        </w:rPr>
      </w:pPr>
      <w:bookmarkStart w:id="51" w:name="_Toc146460422"/>
      <w:r>
        <w:rPr>
          <w:rFonts w:hint="eastAsia"/>
          <w:lang w:val="en-US" w:eastAsia="zh-CN"/>
        </w:rPr>
        <w:t>7</w:t>
      </w:r>
      <w:r>
        <w:t>.</w:t>
      </w:r>
      <w:r>
        <w:rPr>
          <w:rFonts w:hint="eastAsia"/>
          <w:lang w:val="en-US" w:eastAsia="zh-CN"/>
        </w:rPr>
        <w:t>2</w:t>
      </w:r>
      <w:r>
        <w:tab/>
      </w:r>
      <w:r>
        <w:rPr>
          <w:rFonts w:hint="eastAsia"/>
          <w:lang w:val="en-US" w:eastAsia="zh-CN"/>
        </w:rPr>
        <w:t>Noise impact in MPAC on MIMO performance</w:t>
      </w:r>
      <w:bookmarkEnd w:id="51"/>
    </w:p>
    <w:p>
      <w:pPr>
        <w:pStyle w:val="129"/>
      </w:pPr>
      <w:r>
        <w:t xml:space="preserve">&lt;Editor’s note: </w:t>
      </w:r>
      <w:r>
        <w:rPr>
          <w:rFonts w:hint="eastAsia"/>
          <w:lang w:val="en-US" w:eastAsia="zh-CN"/>
        </w:rPr>
        <w:t>This clause</w:t>
      </w:r>
      <w:r>
        <w:rPr>
          <w:rFonts w:hint="eastAsia"/>
        </w:rPr>
        <w:t xml:space="preserve"> </w:t>
      </w:r>
      <w:r>
        <w:rPr>
          <w:rFonts w:hint="eastAsia"/>
          <w:lang w:val="en-US" w:eastAsia="zh-CN"/>
        </w:rPr>
        <w:t>includes analysis of the impact of noise in MPAC on MIMO OTA performance.</w:t>
      </w:r>
      <w:r>
        <w:t>&gt;</w:t>
      </w:r>
    </w:p>
    <w:p>
      <w:pPr>
        <w:pStyle w:val="4"/>
        <w:rPr>
          <w:lang w:val="en-US" w:eastAsia="zh-CN"/>
        </w:rPr>
      </w:pPr>
      <w:bookmarkStart w:id="52" w:name="_Toc146460423"/>
      <w:r>
        <w:rPr>
          <w:rFonts w:hint="eastAsia"/>
          <w:lang w:val="en-US" w:eastAsia="zh-CN"/>
        </w:rPr>
        <w:t>7</w:t>
      </w:r>
      <w:r>
        <w:t>.</w:t>
      </w:r>
      <w:r>
        <w:rPr>
          <w:rFonts w:hint="eastAsia"/>
          <w:lang w:val="en-US" w:eastAsia="zh-CN"/>
        </w:rPr>
        <w:t>3</w:t>
      </w:r>
      <w:r>
        <w:tab/>
      </w:r>
      <w:r>
        <w:rPr>
          <w:rFonts w:hint="eastAsia"/>
          <w:lang w:val="en-US" w:eastAsia="zh-CN"/>
        </w:rPr>
        <w:t>Lab alignment campaign for frequency band &gt; 1GHz</w:t>
      </w:r>
      <w:bookmarkEnd w:id="52"/>
    </w:p>
    <w:p>
      <w:pPr>
        <w:pStyle w:val="5"/>
        <w:rPr>
          <w:lang w:val="en-US" w:eastAsia="zh-CN"/>
        </w:rPr>
      </w:pPr>
      <w:bookmarkStart w:id="53" w:name="_Toc146460424"/>
      <w:r>
        <w:rPr>
          <w:rFonts w:hint="eastAsia"/>
          <w:lang w:val="en-US" w:eastAsia="zh-CN"/>
        </w:rPr>
        <w:t>7</w:t>
      </w:r>
      <w:r>
        <w:t>.</w:t>
      </w:r>
      <w:r>
        <w:rPr>
          <w:rFonts w:hint="eastAsia"/>
          <w:lang w:val="en-US" w:eastAsia="zh-CN"/>
        </w:rPr>
        <w:t>3.1</w:t>
      </w:r>
      <w:r>
        <w:tab/>
      </w:r>
      <w:r>
        <w:rPr>
          <w:rFonts w:hint="eastAsia"/>
          <w:lang w:val="en-US" w:eastAsia="zh-CN"/>
        </w:rPr>
        <w:t>Framework</w:t>
      </w:r>
      <w:bookmarkEnd w:id="53"/>
      <w:r>
        <w:rPr>
          <w:rFonts w:hint="eastAsia"/>
          <w:lang w:val="en-US" w:eastAsia="zh-CN"/>
        </w:rPr>
        <w:t xml:space="preserve"> </w:t>
      </w:r>
    </w:p>
    <w:p>
      <w:pPr>
        <w:pStyle w:val="129"/>
      </w:pPr>
      <w:r>
        <w:t xml:space="preserve">&lt;Editor’s note: </w:t>
      </w:r>
      <w:r>
        <w:rPr>
          <w:rFonts w:hint="eastAsia"/>
        </w:rPr>
        <w:t>This clause defines the working procedure on how to proceed the lab alignment campaign for frequency band &gt; 1GHz</w:t>
      </w:r>
      <w:r>
        <w:t>. &gt;</w:t>
      </w:r>
    </w:p>
    <w:p>
      <w:pPr>
        <w:pStyle w:val="5"/>
        <w:rPr>
          <w:lang w:val="en-US" w:eastAsia="zh-CN"/>
        </w:rPr>
      </w:pPr>
      <w:bookmarkStart w:id="54" w:name="_Toc146460425"/>
      <w:r>
        <w:rPr>
          <w:rFonts w:hint="eastAsia"/>
          <w:lang w:val="en-US" w:eastAsia="zh-CN"/>
        </w:rPr>
        <w:t>7</w:t>
      </w:r>
      <w:r>
        <w:t>.</w:t>
      </w:r>
      <w:r>
        <w:rPr>
          <w:rFonts w:hint="eastAsia"/>
          <w:lang w:val="en-US" w:eastAsia="zh-CN"/>
        </w:rPr>
        <w:t>3.2</w:t>
      </w:r>
      <w:r>
        <w:tab/>
      </w:r>
      <w:r>
        <w:rPr>
          <w:rFonts w:hint="eastAsia"/>
          <w:lang w:val="en-US" w:eastAsia="zh-CN"/>
        </w:rPr>
        <w:t>Measurement results</w:t>
      </w:r>
      <w:bookmarkEnd w:id="54"/>
    </w:p>
    <w:p>
      <w:pPr>
        <w:pStyle w:val="129"/>
      </w:pPr>
      <w:r>
        <w:t xml:space="preserve">&lt;Editor’s note: </w:t>
      </w:r>
      <w:r>
        <w:rPr>
          <w:rFonts w:hint="eastAsia"/>
        </w:rPr>
        <w:t xml:space="preserve">This clause </w:t>
      </w:r>
      <w:r>
        <w:rPr>
          <w:rFonts w:hint="eastAsia"/>
          <w:lang w:val="en-US" w:eastAsia="zh-CN"/>
        </w:rPr>
        <w:t>includes</w:t>
      </w:r>
      <w:r>
        <w:rPr>
          <w:rFonts w:hint="eastAsia"/>
        </w:rPr>
        <w:t xml:space="preserve"> the </w:t>
      </w:r>
      <w:r>
        <w:rPr>
          <w:rFonts w:hint="eastAsia"/>
          <w:lang w:val="en-US" w:eastAsia="zh-CN"/>
        </w:rPr>
        <w:t>measurement results of the reference DUTs in the selected frequency band (&gt;1 GHz)</w:t>
      </w:r>
      <w:r>
        <w:t>. &gt;</w:t>
      </w:r>
    </w:p>
    <w:p>
      <w:pPr>
        <w:pStyle w:val="5"/>
        <w:rPr>
          <w:lang w:val="en-US" w:eastAsia="zh-CN"/>
        </w:rPr>
      </w:pPr>
      <w:bookmarkStart w:id="55" w:name="_Toc146460426"/>
      <w:r>
        <w:rPr>
          <w:rFonts w:hint="eastAsia"/>
          <w:lang w:val="en-US" w:eastAsia="zh-CN"/>
        </w:rPr>
        <w:t>7</w:t>
      </w:r>
      <w:r>
        <w:t>.</w:t>
      </w:r>
      <w:r>
        <w:rPr>
          <w:rFonts w:hint="eastAsia"/>
          <w:lang w:val="en-US" w:eastAsia="zh-CN"/>
        </w:rPr>
        <w:t>3.3</w:t>
      </w:r>
      <w:r>
        <w:tab/>
      </w:r>
      <w:r>
        <w:rPr>
          <w:rFonts w:hint="eastAsia"/>
          <w:lang w:val="en-US" w:eastAsia="zh-CN"/>
        </w:rPr>
        <w:t>Pass/fail limits</w:t>
      </w:r>
      <w:bookmarkEnd w:id="55"/>
      <w:r>
        <w:rPr>
          <w:rFonts w:hint="eastAsia"/>
          <w:lang w:val="en-US" w:eastAsia="zh-CN"/>
        </w:rPr>
        <w:t xml:space="preserve"> </w:t>
      </w:r>
    </w:p>
    <w:p>
      <w:pPr>
        <w:pStyle w:val="129"/>
      </w:pPr>
      <w:r>
        <w:t xml:space="preserve">&lt;Editor’s note: </w:t>
      </w:r>
      <w:r>
        <w:rPr>
          <w:rFonts w:hint="eastAsia"/>
        </w:rPr>
        <w:t xml:space="preserve">This clause </w:t>
      </w:r>
      <w:r>
        <w:rPr>
          <w:rFonts w:hint="eastAsia"/>
          <w:lang w:val="en-US" w:eastAsia="zh-CN"/>
        </w:rPr>
        <w:t>defines</w:t>
      </w:r>
      <w:r>
        <w:rPr>
          <w:rFonts w:hint="eastAsia"/>
        </w:rPr>
        <w:t xml:space="preserve"> the </w:t>
      </w:r>
      <w:r>
        <w:rPr>
          <w:rFonts w:hint="eastAsia"/>
          <w:lang w:val="en-US" w:eastAsia="zh-CN"/>
        </w:rPr>
        <w:t>pass/fail limits of lab alignment campaign for frequency band &gt; 1GHz</w:t>
      </w:r>
      <w:r>
        <w:t>. &gt;</w:t>
      </w:r>
    </w:p>
    <w:p>
      <w:pPr>
        <w:pStyle w:val="5"/>
        <w:rPr>
          <w:lang w:val="en-US" w:eastAsia="zh-CN"/>
        </w:rPr>
      </w:pPr>
      <w:bookmarkStart w:id="56" w:name="_Toc146460427"/>
      <w:r>
        <w:rPr>
          <w:rFonts w:hint="eastAsia"/>
          <w:lang w:val="en-US" w:eastAsia="zh-CN"/>
        </w:rPr>
        <w:t>7</w:t>
      </w:r>
      <w:r>
        <w:t>.</w:t>
      </w:r>
      <w:r>
        <w:rPr>
          <w:rFonts w:hint="eastAsia"/>
          <w:lang w:val="en-US" w:eastAsia="zh-CN"/>
        </w:rPr>
        <w:t>3.4</w:t>
      </w:r>
      <w:r>
        <w:tab/>
      </w:r>
      <w:r>
        <w:rPr>
          <w:rFonts w:hint="eastAsia"/>
          <w:lang w:val="en-US" w:eastAsia="zh-CN"/>
        </w:rPr>
        <w:t>Conclusion</w:t>
      </w:r>
      <w:bookmarkEnd w:id="56"/>
    </w:p>
    <w:p>
      <w:pPr>
        <w:pStyle w:val="129"/>
        <w:rPr>
          <w:rFonts w:ascii="Arial" w:hAnsi="Arial"/>
        </w:rPr>
      </w:pPr>
      <w:r>
        <w:t xml:space="preserve">&lt;Editor’s note: </w:t>
      </w:r>
      <w:r>
        <w:rPr>
          <w:rFonts w:hint="eastAsia"/>
        </w:rPr>
        <w:t xml:space="preserve">This clause defines </w:t>
      </w:r>
      <w:r>
        <w:rPr>
          <w:rFonts w:hint="eastAsia"/>
          <w:lang w:val="en-US" w:eastAsia="zh-CN"/>
        </w:rPr>
        <w:t>the conclusion of lab alignment campaign for frequency band &gt; 1GHz.</w:t>
      </w:r>
      <w:r>
        <w:t>&gt;</w:t>
      </w:r>
    </w:p>
    <w:p>
      <w:pPr>
        <w:pStyle w:val="4"/>
        <w:rPr>
          <w:lang w:val="en-US" w:eastAsia="zh-CN"/>
        </w:rPr>
      </w:pPr>
      <w:bookmarkStart w:id="57" w:name="_Toc146460428"/>
      <w:r>
        <w:rPr>
          <w:rFonts w:hint="eastAsia"/>
          <w:lang w:val="en-US" w:eastAsia="zh-CN"/>
        </w:rPr>
        <w:t>7</w:t>
      </w:r>
      <w:r>
        <w:t>.</w:t>
      </w:r>
      <w:r>
        <w:rPr>
          <w:rFonts w:hint="eastAsia"/>
          <w:lang w:val="en-US" w:eastAsia="zh-CN"/>
        </w:rPr>
        <w:t>4</w:t>
      </w:r>
      <w:r>
        <w:tab/>
      </w:r>
      <w:r>
        <w:rPr>
          <w:rFonts w:hint="eastAsia"/>
          <w:lang w:val="en-US" w:eastAsia="zh-CN"/>
        </w:rPr>
        <w:t>Lab alignment campaign for frequency band &lt; 1GHz</w:t>
      </w:r>
      <w:bookmarkEnd w:id="57"/>
    </w:p>
    <w:p>
      <w:pPr>
        <w:pStyle w:val="5"/>
        <w:rPr>
          <w:lang w:val="en-US" w:eastAsia="zh-CN"/>
        </w:rPr>
      </w:pPr>
      <w:bookmarkStart w:id="58" w:name="_Toc146460429"/>
      <w:r>
        <w:rPr>
          <w:rFonts w:hint="eastAsia"/>
          <w:lang w:val="en-US" w:eastAsia="zh-CN"/>
        </w:rPr>
        <w:t>7</w:t>
      </w:r>
      <w:r>
        <w:t>.</w:t>
      </w:r>
      <w:r>
        <w:rPr>
          <w:rFonts w:hint="eastAsia"/>
          <w:lang w:val="en-US" w:eastAsia="zh-CN"/>
        </w:rPr>
        <w:t>4</w:t>
      </w:r>
      <w:r>
        <w:t>.</w:t>
      </w:r>
      <w:r>
        <w:rPr>
          <w:rFonts w:hint="eastAsia"/>
          <w:lang w:val="en-US" w:eastAsia="zh-CN"/>
        </w:rPr>
        <w:t>1</w:t>
      </w:r>
      <w:r>
        <w:tab/>
      </w:r>
      <w:r>
        <w:rPr>
          <w:rFonts w:hint="eastAsia"/>
          <w:lang w:val="en-US" w:eastAsia="zh-CN"/>
        </w:rPr>
        <w:t>Framework</w:t>
      </w:r>
      <w:bookmarkEnd w:id="58"/>
    </w:p>
    <w:p>
      <w:pPr>
        <w:pStyle w:val="129"/>
      </w:pPr>
      <w:r>
        <w:t xml:space="preserve">&lt;Editor’s note: </w:t>
      </w:r>
      <w:r>
        <w:rPr>
          <w:rFonts w:hint="eastAsia"/>
        </w:rPr>
        <w:t xml:space="preserve">This clause defines the working procedure on how to proceed the lab alignment campaign </w:t>
      </w:r>
      <w:r>
        <w:rPr>
          <w:rFonts w:hint="eastAsia"/>
          <w:lang w:val="en-US" w:eastAsia="zh-CN"/>
        </w:rPr>
        <w:t>for frequency band &lt;1GHz</w:t>
      </w:r>
      <w:r>
        <w:t>. &gt;</w:t>
      </w:r>
    </w:p>
    <w:p>
      <w:pPr>
        <w:pStyle w:val="5"/>
        <w:rPr>
          <w:lang w:val="en-US" w:eastAsia="zh-CN"/>
        </w:rPr>
      </w:pPr>
      <w:bookmarkStart w:id="59" w:name="_Toc146460430"/>
      <w:r>
        <w:rPr>
          <w:rFonts w:hint="eastAsia"/>
          <w:lang w:val="en-US" w:eastAsia="zh-CN"/>
        </w:rPr>
        <w:t>7</w:t>
      </w:r>
      <w:r>
        <w:t>.</w:t>
      </w:r>
      <w:r>
        <w:rPr>
          <w:rFonts w:hint="eastAsia"/>
          <w:lang w:val="en-US" w:eastAsia="zh-CN"/>
        </w:rPr>
        <w:t>4.2</w:t>
      </w:r>
      <w:r>
        <w:tab/>
      </w:r>
      <w:r>
        <w:rPr>
          <w:rFonts w:hint="eastAsia"/>
          <w:lang w:val="en-US" w:eastAsia="zh-CN"/>
        </w:rPr>
        <w:t>Measurement results</w:t>
      </w:r>
      <w:bookmarkEnd w:id="59"/>
    </w:p>
    <w:p>
      <w:pPr>
        <w:pStyle w:val="129"/>
      </w:pPr>
      <w:r>
        <w:t xml:space="preserve">&lt;Editor’s note: </w:t>
      </w:r>
      <w:r>
        <w:rPr>
          <w:rFonts w:hint="eastAsia"/>
        </w:rPr>
        <w:t xml:space="preserve">This clause </w:t>
      </w:r>
      <w:r>
        <w:rPr>
          <w:rFonts w:hint="eastAsia"/>
          <w:lang w:val="en-US" w:eastAsia="zh-CN"/>
        </w:rPr>
        <w:t>includes</w:t>
      </w:r>
      <w:r>
        <w:rPr>
          <w:rFonts w:hint="eastAsia"/>
        </w:rPr>
        <w:t xml:space="preserve"> the </w:t>
      </w:r>
      <w:r>
        <w:rPr>
          <w:rFonts w:hint="eastAsia"/>
          <w:lang w:val="en-US" w:eastAsia="zh-CN"/>
        </w:rPr>
        <w:t>measurement results of the reference DUTs in the selected frequency band (&lt;1 GHz)</w:t>
      </w:r>
      <w:r>
        <w:t>. &gt;</w:t>
      </w:r>
    </w:p>
    <w:p>
      <w:pPr>
        <w:pStyle w:val="5"/>
        <w:rPr>
          <w:lang w:val="en-US" w:eastAsia="zh-CN"/>
        </w:rPr>
      </w:pPr>
      <w:bookmarkStart w:id="60" w:name="_Toc146460431"/>
      <w:r>
        <w:rPr>
          <w:rFonts w:hint="eastAsia"/>
          <w:lang w:val="en-US" w:eastAsia="zh-CN"/>
        </w:rPr>
        <w:t>7</w:t>
      </w:r>
      <w:r>
        <w:t>.</w:t>
      </w:r>
      <w:r>
        <w:rPr>
          <w:rFonts w:hint="eastAsia"/>
          <w:lang w:val="en-US" w:eastAsia="zh-CN"/>
        </w:rPr>
        <w:t>4.3</w:t>
      </w:r>
      <w:r>
        <w:tab/>
      </w:r>
      <w:r>
        <w:rPr>
          <w:rFonts w:hint="eastAsia"/>
          <w:lang w:val="en-US" w:eastAsia="zh-CN"/>
        </w:rPr>
        <w:t>Pass/fail limits</w:t>
      </w:r>
      <w:bookmarkEnd w:id="60"/>
      <w:r>
        <w:rPr>
          <w:rFonts w:hint="eastAsia"/>
          <w:lang w:val="en-US" w:eastAsia="zh-CN"/>
        </w:rPr>
        <w:t xml:space="preserve"> </w:t>
      </w:r>
    </w:p>
    <w:p>
      <w:pPr>
        <w:pStyle w:val="129"/>
      </w:pPr>
      <w:r>
        <w:t xml:space="preserve">&lt;Editor’s note: </w:t>
      </w:r>
      <w:r>
        <w:rPr>
          <w:rFonts w:hint="eastAsia"/>
        </w:rPr>
        <w:t xml:space="preserve">This clause </w:t>
      </w:r>
      <w:r>
        <w:rPr>
          <w:rFonts w:hint="eastAsia"/>
          <w:lang w:val="en-US" w:eastAsia="zh-CN"/>
        </w:rPr>
        <w:t>defines</w:t>
      </w:r>
      <w:r>
        <w:rPr>
          <w:rFonts w:hint="eastAsia"/>
        </w:rPr>
        <w:t xml:space="preserve"> the </w:t>
      </w:r>
      <w:r>
        <w:rPr>
          <w:rFonts w:hint="eastAsia"/>
          <w:lang w:val="en-US" w:eastAsia="zh-CN"/>
        </w:rPr>
        <w:t>pass/fail limits of lab alignment campaign for frequency band &lt; 1GHz</w:t>
      </w:r>
      <w:r>
        <w:t>. &gt;</w:t>
      </w:r>
    </w:p>
    <w:p>
      <w:pPr>
        <w:pStyle w:val="5"/>
        <w:rPr>
          <w:lang w:val="en-US" w:eastAsia="zh-CN"/>
        </w:rPr>
      </w:pPr>
      <w:bookmarkStart w:id="61" w:name="_Toc146460432"/>
      <w:r>
        <w:rPr>
          <w:rFonts w:hint="eastAsia"/>
          <w:lang w:val="en-US" w:eastAsia="zh-CN"/>
        </w:rPr>
        <w:t>7</w:t>
      </w:r>
      <w:r>
        <w:t>.</w:t>
      </w:r>
      <w:r>
        <w:rPr>
          <w:rFonts w:hint="eastAsia"/>
          <w:lang w:val="en-US" w:eastAsia="zh-CN"/>
        </w:rPr>
        <w:t>4.4</w:t>
      </w:r>
      <w:r>
        <w:tab/>
      </w:r>
      <w:r>
        <w:rPr>
          <w:rFonts w:hint="eastAsia"/>
          <w:lang w:val="en-US" w:eastAsia="zh-CN"/>
        </w:rPr>
        <w:t>Conclusion</w:t>
      </w:r>
      <w:bookmarkEnd w:id="61"/>
    </w:p>
    <w:p>
      <w:pPr>
        <w:pStyle w:val="129"/>
      </w:pPr>
      <w:r>
        <w:t xml:space="preserve">&lt;Editor’s note: </w:t>
      </w:r>
      <w:r>
        <w:rPr>
          <w:rFonts w:hint="eastAsia"/>
        </w:rPr>
        <w:t xml:space="preserve">This clause defines </w:t>
      </w:r>
      <w:r>
        <w:rPr>
          <w:rFonts w:hint="eastAsia"/>
          <w:lang w:val="en-US" w:eastAsia="zh-CN"/>
        </w:rPr>
        <w:t>the conclusion of lab alignment campaign for frequency band &lt; 1GHz.</w:t>
      </w:r>
      <w:r>
        <w:t>&gt;</w:t>
      </w:r>
    </w:p>
    <w:p>
      <w:pPr>
        <w:pStyle w:val="3"/>
        <w:rPr>
          <w:lang w:val="en-US" w:eastAsia="zh-CN"/>
        </w:rPr>
      </w:pPr>
      <w:bookmarkStart w:id="62" w:name="_Toc146460433"/>
      <w:r>
        <w:rPr>
          <w:rFonts w:hint="eastAsia"/>
          <w:lang w:val="en-US" w:eastAsia="zh-CN"/>
        </w:rPr>
        <w:t>8</w:t>
      </w:r>
      <w:r>
        <w:tab/>
      </w:r>
      <w:r>
        <w:rPr>
          <w:rFonts w:hint="eastAsia"/>
          <w:lang w:val="en-US" w:eastAsia="zh-CN"/>
        </w:rPr>
        <w:t>Lab alignment of FR2 MIMO OTA</w:t>
      </w:r>
      <w:bookmarkEnd w:id="62"/>
    </w:p>
    <w:p>
      <w:pPr>
        <w:pStyle w:val="4"/>
        <w:rPr>
          <w:lang w:val="en-US" w:eastAsia="zh-CN"/>
        </w:rPr>
      </w:pPr>
      <w:bookmarkStart w:id="63" w:name="_Toc146460434"/>
      <w:r>
        <w:rPr>
          <w:rFonts w:hint="eastAsia"/>
          <w:lang w:val="en-US" w:eastAsia="zh-CN"/>
        </w:rPr>
        <w:t>8.1</w:t>
      </w:r>
      <w:r>
        <w:tab/>
      </w:r>
      <w:r>
        <w:rPr>
          <w:rFonts w:hint="eastAsia"/>
          <w:lang w:val="en-US" w:eastAsia="zh-CN"/>
        </w:rPr>
        <w:t>Framework</w:t>
      </w:r>
      <w:bookmarkEnd w:id="63"/>
      <w:r>
        <w:rPr>
          <w:rFonts w:hint="eastAsia"/>
          <w:lang w:val="en-US" w:eastAsia="zh-CN"/>
        </w:rPr>
        <w:t xml:space="preserve"> </w:t>
      </w:r>
    </w:p>
    <w:p>
      <w:pPr>
        <w:pStyle w:val="129"/>
      </w:pPr>
      <w:r>
        <w:t xml:space="preserve">&lt;Editor’s note: </w:t>
      </w:r>
      <w:r>
        <w:rPr>
          <w:rFonts w:hint="eastAsia"/>
        </w:rPr>
        <w:t xml:space="preserve">This clause defines the working procedure on how to proceed the lab alignment campaign for </w:t>
      </w:r>
      <w:r>
        <w:rPr>
          <w:rFonts w:hint="eastAsia"/>
          <w:lang w:val="en-US" w:eastAsia="zh-CN"/>
        </w:rPr>
        <w:t>FR2 MIMO OTA</w:t>
      </w:r>
      <w:r>
        <w:t>. &gt;</w:t>
      </w:r>
    </w:p>
    <w:p>
      <w:pPr>
        <w:pStyle w:val="4"/>
        <w:rPr>
          <w:lang w:val="en-US" w:eastAsia="zh-CN"/>
        </w:rPr>
      </w:pPr>
      <w:bookmarkStart w:id="64" w:name="_Toc146460435"/>
      <w:r>
        <w:rPr>
          <w:rFonts w:hint="eastAsia"/>
          <w:lang w:val="en-US" w:eastAsia="zh-CN"/>
        </w:rPr>
        <w:t>8.2</w:t>
      </w:r>
      <w:r>
        <w:tab/>
      </w:r>
      <w:r>
        <w:rPr>
          <w:rFonts w:hint="eastAsia"/>
          <w:lang w:val="en-US" w:eastAsia="zh-CN"/>
        </w:rPr>
        <w:t>Measurement results</w:t>
      </w:r>
      <w:bookmarkEnd w:id="64"/>
    </w:p>
    <w:p>
      <w:pPr>
        <w:pStyle w:val="129"/>
      </w:pPr>
      <w:r>
        <w:t xml:space="preserve">&lt;Editor’s note: </w:t>
      </w:r>
      <w:r>
        <w:rPr>
          <w:rFonts w:hint="eastAsia"/>
        </w:rPr>
        <w:t xml:space="preserve">This clause </w:t>
      </w:r>
      <w:r>
        <w:rPr>
          <w:rFonts w:hint="eastAsia"/>
          <w:lang w:val="en-US" w:eastAsia="zh-CN"/>
        </w:rPr>
        <w:t>includes</w:t>
      </w:r>
      <w:r>
        <w:rPr>
          <w:rFonts w:hint="eastAsia"/>
        </w:rPr>
        <w:t xml:space="preserve"> the </w:t>
      </w:r>
      <w:r>
        <w:rPr>
          <w:rFonts w:hint="eastAsia"/>
          <w:lang w:val="en-US" w:eastAsia="zh-CN"/>
        </w:rPr>
        <w:t>measurement results of the reference DUTs in the selected frequency band (FR2)</w:t>
      </w:r>
      <w:r>
        <w:t>. &gt;</w:t>
      </w:r>
    </w:p>
    <w:p>
      <w:pPr>
        <w:pStyle w:val="4"/>
        <w:rPr>
          <w:lang w:val="en-US" w:eastAsia="zh-CN"/>
        </w:rPr>
      </w:pPr>
      <w:bookmarkStart w:id="65" w:name="_Toc146460436"/>
      <w:r>
        <w:rPr>
          <w:rFonts w:hint="eastAsia"/>
          <w:lang w:val="en-US" w:eastAsia="zh-CN"/>
        </w:rPr>
        <w:t>8.3</w:t>
      </w:r>
      <w:r>
        <w:tab/>
      </w:r>
      <w:r>
        <w:rPr>
          <w:rFonts w:hint="eastAsia"/>
          <w:lang w:val="en-US" w:eastAsia="zh-CN"/>
        </w:rPr>
        <w:t>Pass/fail limits</w:t>
      </w:r>
      <w:bookmarkEnd w:id="65"/>
      <w:r>
        <w:rPr>
          <w:rFonts w:hint="eastAsia"/>
          <w:lang w:val="en-US" w:eastAsia="zh-CN"/>
        </w:rPr>
        <w:t xml:space="preserve"> </w:t>
      </w:r>
    </w:p>
    <w:p>
      <w:pPr>
        <w:pStyle w:val="129"/>
      </w:pPr>
      <w:r>
        <w:t xml:space="preserve">&lt;Editor’s note: </w:t>
      </w:r>
      <w:r>
        <w:rPr>
          <w:rFonts w:hint="eastAsia"/>
        </w:rPr>
        <w:t xml:space="preserve">This clause </w:t>
      </w:r>
      <w:r>
        <w:rPr>
          <w:rFonts w:hint="eastAsia"/>
          <w:lang w:val="en-US" w:eastAsia="zh-CN"/>
        </w:rPr>
        <w:t>defines</w:t>
      </w:r>
      <w:r>
        <w:rPr>
          <w:rFonts w:hint="eastAsia"/>
        </w:rPr>
        <w:t xml:space="preserve"> the </w:t>
      </w:r>
      <w:r>
        <w:rPr>
          <w:rFonts w:hint="eastAsia"/>
          <w:lang w:val="en-US" w:eastAsia="zh-CN"/>
        </w:rPr>
        <w:t>pass/fail limits of lab alignment campaign for FR2 MIMO OTA</w:t>
      </w:r>
      <w:r>
        <w:t>. &gt;</w:t>
      </w:r>
    </w:p>
    <w:p>
      <w:pPr>
        <w:pStyle w:val="4"/>
        <w:rPr>
          <w:lang w:val="en-US" w:eastAsia="zh-CN"/>
        </w:rPr>
      </w:pPr>
      <w:bookmarkStart w:id="66" w:name="_Toc146460437"/>
      <w:r>
        <w:rPr>
          <w:rFonts w:hint="eastAsia"/>
          <w:lang w:val="en-US" w:eastAsia="zh-CN"/>
        </w:rPr>
        <w:t>8.4</w:t>
      </w:r>
      <w:r>
        <w:tab/>
      </w:r>
      <w:r>
        <w:rPr>
          <w:rFonts w:hint="eastAsia"/>
          <w:lang w:val="en-US" w:eastAsia="zh-CN"/>
        </w:rPr>
        <w:t>Conclusion</w:t>
      </w:r>
      <w:bookmarkEnd w:id="66"/>
    </w:p>
    <w:p>
      <w:pPr>
        <w:pStyle w:val="129"/>
      </w:pPr>
      <w:r>
        <w:t xml:space="preserve">&lt;Editor’s note: </w:t>
      </w:r>
      <w:r>
        <w:rPr>
          <w:rFonts w:hint="eastAsia"/>
        </w:rPr>
        <w:t xml:space="preserve">This clause defines </w:t>
      </w:r>
      <w:r>
        <w:rPr>
          <w:rFonts w:hint="eastAsia"/>
          <w:lang w:val="en-US" w:eastAsia="zh-CN"/>
        </w:rPr>
        <w:t>the conclusion of lab alignment campaign for FR2 MIMO OTA.</w:t>
      </w:r>
      <w:r>
        <w:t>&gt;</w:t>
      </w:r>
      <w:bookmarkStart w:id="67" w:name="_Toc134267464"/>
    </w:p>
    <w:p>
      <w:pPr>
        <w:pStyle w:val="3"/>
        <w:rPr>
          <w:lang w:val="en-US" w:eastAsia="zh-CN"/>
        </w:rPr>
      </w:pPr>
      <w:bookmarkStart w:id="68" w:name="_Toc146460438"/>
      <w:r>
        <w:rPr>
          <w:rFonts w:hint="eastAsia"/>
          <w:lang w:val="en-US" w:eastAsia="zh-CN"/>
        </w:rPr>
        <w:t>9</w:t>
      </w:r>
      <w:r>
        <w:tab/>
      </w:r>
      <w:r>
        <w:rPr>
          <w:rFonts w:hint="eastAsia"/>
          <w:lang w:val="en-US" w:eastAsia="zh-CN"/>
        </w:rPr>
        <w:t>M</w:t>
      </w:r>
      <w:r>
        <w:rPr>
          <w:rFonts w:hint="eastAsia"/>
        </w:rPr>
        <w:t>easurement campaign of NR MIMO OTA</w:t>
      </w:r>
      <w:bookmarkEnd w:id="68"/>
    </w:p>
    <w:p>
      <w:pPr>
        <w:pStyle w:val="4"/>
        <w:rPr>
          <w:lang w:val="en-US" w:eastAsia="zh-CN"/>
        </w:rPr>
      </w:pPr>
      <w:bookmarkStart w:id="69" w:name="_Toc146460439"/>
      <w:r>
        <w:rPr>
          <w:rFonts w:hint="eastAsia"/>
          <w:lang w:val="en-US" w:eastAsia="zh-CN"/>
        </w:rPr>
        <w:t>9.1</w:t>
      </w:r>
      <w:r>
        <w:tab/>
      </w:r>
      <w:r>
        <w:rPr>
          <w:rFonts w:hint="eastAsia"/>
          <w:lang w:val="en-US" w:eastAsia="zh-CN"/>
        </w:rPr>
        <w:t>Measurement campaign of FR1 MIMO OTA</w:t>
      </w:r>
      <w:bookmarkEnd w:id="69"/>
      <w:r>
        <w:rPr>
          <w:rFonts w:hint="eastAsia"/>
          <w:lang w:val="en-US" w:eastAsia="zh-CN"/>
        </w:rPr>
        <w:t xml:space="preserve"> </w:t>
      </w:r>
    </w:p>
    <w:p>
      <w:pPr>
        <w:pStyle w:val="129"/>
      </w:pPr>
      <w:r>
        <w:t xml:space="preserve">&lt;Editor’s note: </w:t>
      </w:r>
      <w:r>
        <w:rPr>
          <w:rFonts w:hint="eastAsia"/>
        </w:rPr>
        <w:t xml:space="preserve">Detailed structure of the subclause is TBD. </w:t>
      </w:r>
      <w:r>
        <w:t>&gt;</w:t>
      </w:r>
    </w:p>
    <w:p>
      <w:pPr>
        <w:pStyle w:val="4"/>
        <w:rPr>
          <w:lang w:val="en-US" w:eastAsia="zh-CN"/>
        </w:rPr>
      </w:pPr>
      <w:bookmarkStart w:id="70" w:name="_Toc146460440"/>
      <w:r>
        <w:rPr>
          <w:rFonts w:hint="eastAsia"/>
          <w:lang w:val="en-US" w:eastAsia="zh-CN"/>
        </w:rPr>
        <w:t>9.2</w:t>
      </w:r>
      <w:r>
        <w:tab/>
      </w:r>
      <w:r>
        <w:rPr>
          <w:rFonts w:hint="eastAsia"/>
          <w:lang w:val="en-US" w:eastAsia="zh-CN"/>
        </w:rPr>
        <w:t>Measurement campaign of FR2 MIMO OTA</w:t>
      </w:r>
      <w:bookmarkEnd w:id="70"/>
      <w:r>
        <w:rPr>
          <w:rFonts w:hint="eastAsia"/>
          <w:lang w:val="en-US" w:eastAsia="zh-CN"/>
        </w:rPr>
        <w:t xml:space="preserve"> </w:t>
      </w:r>
    </w:p>
    <w:p>
      <w:pPr>
        <w:pStyle w:val="129"/>
      </w:pPr>
      <w:r>
        <w:t xml:space="preserve">&lt;Editor’s note: </w:t>
      </w:r>
      <w:r>
        <w:rPr>
          <w:rFonts w:hint="eastAsia"/>
        </w:rPr>
        <w:t xml:space="preserve">Detailed structure of the subclause is TBD. </w:t>
      </w:r>
      <w:r>
        <w:t>&gt;</w:t>
      </w:r>
    </w:p>
    <w:bookmarkEnd w:id="67"/>
    <w:p/>
    <w:p>
      <w:pPr>
        <w:pStyle w:val="11"/>
      </w:pPr>
      <w:bookmarkStart w:id="71" w:name="_Toc134267465"/>
      <w:bookmarkStart w:id="72" w:name="_Toc129095018"/>
      <w:bookmarkStart w:id="73" w:name="_Toc129091978"/>
      <w:bookmarkStart w:id="74" w:name="_Toc146460441"/>
      <w:r>
        <w:t>Annex &lt;</w:t>
      </w:r>
      <w:r>
        <w:rPr>
          <w:rFonts w:hint="eastAsia"/>
          <w:lang w:val="en-US" w:eastAsia="zh-CN"/>
        </w:rPr>
        <w:t>A</w:t>
      </w:r>
      <w:r>
        <w:t>&gt;:</w:t>
      </w:r>
      <w:r>
        <w:br w:type="textWrapping"/>
      </w:r>
      <w:r>
        <w:t>Change history</w:t>
      </w:r>
      <w:bookmarkEnd w:id="71"/>
      <w:bookmarkEnd w:id="72"/>
      <w:bookmarkEnd w:id="73"/>
      <w:bookmarkEnd w:id="74"/>
    </w:p>
    <w:p>
      <w:pPr>
        <w:pStyle w:val="113"/>
      </w:pPr>
      <w:bookmarkStart w:id="75" w:name="historyclause"/>
      <w:bookmarkEnd w:id="7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733"/>
        <w:gridCol w:w="867"/>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733" w:type="dxa"/>
            <w:shd w:val="pct10" w:color="auto" w:fill="FFFFFF"/>
          </w:tcPr>
          <w:p>
            <w:pPr>
              <w:pStyle w:val="103"/>
              <w:rPr>
                <w:b/>
                <w:sz w:val="16"/>
              </w:rPr>
            </w:pPr>
            <w:r>
              <w:rPr>
                <w:b/>
                <w:sz w:val="16"/>
              </w:rPr>
              <w:t>Date</w:t>
            </w:r>
          </w:p>
        </w:tc>
        <w:tc>
          <w:tcPr>
            <w:tcW w:w="867"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733" w:type="dxa"/>
            <w:shd w:val="solid" w:color="FFFFFF" w:fill="auto"/>
          </w:tcPr>
          <w:p>
            <w:pPr>
              <w:pStyle w:val="105"/>
              <w:rPr>
                <w:sz w:val="16"/>
                <w:szCs w:val="16"/>
              </w:rPr>
            </w:pPr>
            <w:r>
              <w:rPr>
                <w:sz w:val="16"/>
                <w:szCs w:val="16"/>
              </w:rPr>
              <w:t>20</w:t>
            </w:r>
            <w:r>
              <w:rPr>
                <w:rFonts w:hint="eastAsia"/>
                <w:sz w:val="16"/>
                <w:szCs w:val="16"/>
                <w:lang w:val="en-US" w:eastAsia="zh-CN"/>
              </w:rPr>
              <w:t>23</w:t>
            </w:r>
            <w:r>
              <w:rPr>
                <w:sz w:val="16"/>
                <w:szCs w:val="16"/>
              </w:rPr>
              <w:t>-10</w:t>
            </w:r>
          </w:p>
        </w:tc>
        <w:tc>
          <w:tcPr>
            <w:tcW w:w="867" w:type="dxa"/>
            <w:shd w:val="solid" w:color="FFFFFF" w:fill="auto"/>
          </w:tcPr>
          <w:p>
            <w:pPr>
              <w:pStyle w:val="105"/>
              <w:rPr>
                <w:sz w:val="16"/>
                <w:szCs w:val="16"/>
              </w:rPr>
            </w:pPr>
            <w:r>
              <w:rPr>
                <w:sz w:val="16"/>
                <w:szCs w:val="16"/>
              </w:rPr>
              <w:t>R4#</w:t>
            </w:r>
            <w:r>
              <w:rPr>
                <w:rFonts w:hint="eastAsia"/>
                <w:sz w:val="16"/>
                <w:szCs w:val="16"/>
                <w:lang w:val="en-US" w:eastAsia="zh-CN"/>
              </w:rPr>
              <w:t>10</w:t>
            </w:r>
            <w:r>
              <w:rPr>
                <w:sz w:val="16"/>
                <w:szCs w:val="16"/>
              </w:rPr>
              <w:t>8bis</w:t>
            </w:r>
          </w:p>
        </w:tc>
        <w:tc>
          <w:tcPr>
            <w:tcW w:w="1094" w:type="dxa"/>
            <w:shd w:val="solid" w:color="FFFFFF" w:fill="auto"/>
          </w:tcPr>
          <w:p>
            <w:pPr>
              <w:pStyle w:val="105"/>
              <w:rPr>
                <w:sz w:val="16"/>
                <w:szCs w:val="16"/>
                <w:lang w:val="en-US" w:eastAsia="zh-CN"/>
              </w:rPr>
            </w:pPr>
            <w:r>
              <w:rPr>
                <w:sz w:val="16"/>
                <w:szCs w:val="16"/>
              </w:rPr>
              <w:t>R4-</w:t>
            </w:r>
            <w:r>
              <w:rPr>
                <w:rFonts w:hint="eastAsia"/>
                <w:sz w:val="16"/>
                <w:szCs w:val="16"/>
                <w:lang w:val="en-US" w:eastAsia="zh-CN"/>
              </w:rPr>
              <w:t>23XXXXX</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lang w:val="en-US" w:eastAsia="zh-CN"/>
              </w:rPr>
            </w:pPr>
            <w:r>
              <w:rPr>
                <w:sz w:val="16"/>
                <w:szCs w:val="16"/>
              </w:rPr>
              <w:t>Skeleton of TR38.</w:t>
            </w:r>
            <w:r>
              <w:rPr>
                <w:rFonts w:hint="eastAsia"/>
                <w:sz w:val="16"/>
                <w:szCs w:val="16"/>
                <w:lang w:val="en-US" w:eastAsia="zh-CN"/>
              </w:rPr>
              <w:t>761</w:t>
            </w:r>
            <w:r>
              <w:rPr>
                <w:sz w:val="16"/>
                <w:szCs w:val="16"/>
              </w:rPr>
              <w:t xml:space="preserve"> on </w:t>
            </w:r>
            <w:r>
              <w:rPr>
                <w:rFonts w:hint="eastAsia"/>
                <w:sz w:val="16"/>
                <w:szCs w:val="16"/>
                <w:lang w:val="en-US" w:eastAsia="zh-CN"/>
              </w:rPr>
              <w:t>Measurement of NR MIMO OTA performance</w:t>
            </w:r>
          </w:p>
        </w:tc>
        <w:tc>
          <w:tcPr>
            <w:tcW w:w="708" w:type="dxa"/>
            <w:shd w:val="solid" w:color="FFFFFF" w:fill="auto"/>
          </w:tcPr>
          <w:p>
            <w:pPr>
              <w:pStyle w:val="105"/>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733" w:type="dxa"/>
            <w:shd w:val="solid" w:color="FFFFFF" w:fill="auto"/>
          </w:tcPr>
          <w:p>
            <w:pPr>
              <w:pStyle w:val="105"/>
              <w:rPr>
                <w:sz w:val="16"/>
                <w:szCs w:val="16"/>
              </w:rPr>
            </w:pPr>
          </w:p>
        </w:tc>
        <w:tc>
          <w:tcPr>
            <w:tcW w:w="867" w:type="dxa"/>
            <w:shd w:val="solid" w:color="FFFFFF" w:fill="auto"/>
          </w:tcPr>
          <w:p>
            <w:pPr>
              <w:pStyle w:val="105"/>
              <w:rPr>
                <w:sz w:val="16"/>
                <w:szCs w:val="16"/>
              </w:rPr>
            </w:pPr>
          </w:p>
        </w:tc>
        <w:tc>
          <w:tcPr>
            <w:tcW w:w="1094" w:type="dxa"/>
            <w:shd w:val="solid" w:color="FFFFFF" w:fill="auto"/>
          </w:tcPr>
          <w:p>
            <w:pPr>
              <w:pStyle w:val="105"/>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rPr>
            </w:pPr>
          </w:p>
        </w:tc>
        <w:tc>
          <w:tcPr>
            <w:tcW w:w="708" w:type="dxa"/>
            <w:shd w:val="solid" w:color="FFFFFF" w:fill="auto"/>
          </w:tcPr>
          <w:p>
            <w:pPr>
              <w:pStyle w:val="105"/>
              <w:rPr>
                <w:sz w:val="16"/>
                <w:szCs w:val="16"/>
              </w:rPr>
            </w:pP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38.761 V0.0.1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4E213A"/>
    <w:rsid w:val="00001BBD"/>
    <w:rsid w:val="000270B9"/>
    <w:rsid w:val="00033397"/>
    <w:rsid w:val="00040095"/>
    <w:rsid w:val="00051834"/>
    <w:rsid w:val="00054A22"/>
    <w:rsid w:val="00062023"/>
    <w:rsid w:val="000655A6"/>
    <w:rsid w:val="00080512"/>
    <w:rsid w:val="00084E98"/>
    <w:rsid w:val="00095B3A"/>
    <w:rsid w:val="000C47C3"/>
    <w:rsid w:val="000D58AB"/>
    <w:rsid w:val="000D608B"/>
    <w:rsid w:val="000F32DB"/>
    <w:rsid w:val="00112F10"/>
    <w:rsid w:val="00133525"/>
    <w:rsid w:val="00142C91"/>
    <w:rsid w:val="00144BE3"/>
    <w:rsid w:val="00173E3B"/>
    <w:rsid w:val="00174E78"/>
    <w:rsid w:val="001A4C42"/>
    <w:rsid w:val="001A7420"/>
    <w:rsid w:val="001B6637"/>
    <w:rsid w:val="001C21C3"/>
    <w:rsid w:val="001D02C2"/>
    <w:rsid w:val="001D6BC0"/>
    <w:rsid w:val="001F0C1D"/>
    <w:rsid w:val="001F1132"/>
    <w:rsid w:val="001F168B"/>
    <w:rsid w:val="001F52C9"/>
    <w:rsid w:val="002347A2"/>
    <w:rsid w:val="00244788"/>
    <w:rsid w:val="0025039F"/>
    <w:rsid w:val="00257253"/>
    <w:rsid w:val="002675F0"/>
    <w:rsid w:val="0027005E"/>
    <w:rsid w:val="002760EE"/>
    <w:rsid w:val="00276AFC"/>
    <w:rsid w:val="00286F6E"/>
    <w:rsid w:val="002B2B12"/>
    <w:rsid w:val="002B6339"/>
    <w:rsid w:val="002D1370"/>
    <w:rsid w:val="002E00EE"/>
    <w:rsid w:val="00315B85"/>
    <w:rsid w:val="003172DC"/>
    <w:rsid w:val="00324D76"/>
    <w:rsid w:val="0035462D"/>
    <w:rsid w:val="00356555"/>
    <w:rsid w:val="00361E8E"/>
    <w:rsid w:val="003765B8"/>
    <w:rsid w:val="003951B2"/>
    <w:rsid w:val="003C094D"/>
    <w:rsid w:val="003C3971"/>
    <w:rsid w:val="003E01D1"/>
    <w:rsid w:val="003F0450"/>
    <w:rsid w:val="0040096B"/>
    <w:rsid w:val="00423334"/>
    <w:rsid w:val="004345EC"/>
    <w:rsid w:val="00465515"/>
    <w:rsid w:val="00493EFA"/>
    <w:rsid w:val="0049751D"/>
    <w:rsid w:val="004B6E31"/>
    <w:rsid w:val="004C30AC"/>
    <w:rsid w:val="004D3578"/>
    <w:rsid w:val="004E207D"/>
    <w:rsid w:val="004E213A"/>
    <w:rsid w:val="004F0988"/>
    <w:rsid w:val="004F3340"/>
    <w:rsid w:val="004F7DB7"/>
    <w:rsid w:val="0053388B"/>
    <w:rsid w:val="00535773"/>
    <w:rsid w:val="00543E6C"/>
    <w:rsid w:val="00565087"/>
    <w:rsid w:val="00596493"/>
    <w:rsid w:val="00597B11"/>
    <w:rsid w:val="005B4065"/>
    <w:rsid w:val="005D2E01"/>
    <w:rsid w:val="005D7526"/>
    <w:rsid w:val="005E4BB2"/>
    <w:rsid w:val="005F13BD"/>
    <w:rsid w:val="005F788A"/>
    <w:rsid w:val="00602AEA"/>
    <w:rsid w:val="006130A4"/>
    <w:rsid w:val="00614FDF"/>
    <w:rsid w:val="0061711B"/>
    <w:rsid w:val="00630088"/>
    <w:rsid w:val="0063543D"/>
    <w:rsid w:val="00647114"/>
    <w:rsid w:val="00655BC8"/>
    <w:rsid w:val="00670CF4"/>
    <w:rsid w:val="0068013F"/>
    <w:rsid w:val="00690879"/>
    <w:rsid w:val="006912E9"/>
    <w:rsid w:val="006A323F"/>
    <w:rsid w:val="006B30D0"/>
    <w:rsid w:val="006C3D95"/>
    <w:rsid w:val="006D137A"/>
    <w:rsid w:val="006E59C3"/>
    <w:rsid w:val="006E5C86"/>
    <w:rsid w:val="006E770F"/>
    <w:rsid w:val="007000D6"/>
    <w:rsid w:val="00701116"/>
    <w:rsid w:val="0071174C"/>
    <w:rsid w:val="00713C44"/>
    <w:rsid w:val="00717831"/>
    <w:rsid w:val="00721B4E"/>
    <w:rsid w:val="007238C1"/>
    <w:rsid w:val="00734A5B"/>
    <w:rsid w:val="0074026F"/>
    <w:rsid w:val="007429F6"/>
    <w:rsid w:val="00744E76"/>
    <w:rsid w:val="00751FDE"/>
    <w:rsid w:val="00765EA3"/>
    <w:rsid w:val="00774DA4"/>
    <w:rsid w:val="00781F0F"/>
    <w:rsid w:val="007B600E"/>
    <w:rsid w:val="007F0F4A"/>
    <w:rsid w:val="008028A4"/>
    <w:rsid w:val="00806393"/>
    <w:rsid w:val="008239F9"/>
    <w:rsid w:val="00830747"/>
    <w:rsid w:val="00830904"/>
    <w:rsid w:val="00831C53"/>
    <w:rsid w:val="008633B3"/>
    <w:rsid w:val="008645FA"/>
    <w:rsid w:val="008768CA"/>
    <w:rsid w:val="0089680C"/>
    <w:rsid w:val="008A055C"/>
    <w:rsid w:val="008A3287"/>
    <w:rsid w:val="008A32DE"/>
    <w:rsid w:val="008C384C"/>
    <w:rsid w:val="008C7B64"/>
    <w:rsid w:val="008E2D68"/>
    <w:rsid w:val="008E6756"/>
    <w:rsid w:val="00900A2E"/>
    <w:rsid w:val="0090271F"/>
    <w:rsid w:val="00902E23"/>
    <w:rsid w:val="00907C92"/>
    <w:rsid w:val="009114D7"/>
    <w:rsid w:val="0091348E"/>
    <w:rsid w:val="00917CCB"/>
    <w:rsid w:val="00933FB0"/>
    <w:rsid w:val="00942EC2"/>
    <w:rsid w:val="00975DAE"/>
    <w:rsid w:val="009827CB"/>
    <w:rsid w:val="009E2532"/>
    <w:rsid w:val="009F37B7"/>
    <w:rsid w:val="009F6DAB"/>
    <w:rsid w:val="00A10F02"/>
    <w:rsid w:val="00A164B4"/>
    <w:rsid w:val="00A225B3"/>
    <w:rsid w:val="00A24851"/>
    <w:rsid w:val="00A26956"/>
    <w:rsid w:val="00A27486"/>
    <w:rsid w:val="00A53724"/>
    <w:rsid w:val="00A56066"/>
    <w:rsid w:val="00A73129"/>
    <w:rsid w:val="00A82346"/>
    <w:rsid w:val="00A92BA1"/>
    <w:rsid w:val="00A95A32"/>
    <w:rsid w:val="00AA0561"/>
    <w:rsid w:val="00AA537D"/>
    <w:rsid w:val="00AB4A5D"/>
    <w:rsid w:val="00AC6BC6"/>
    <w:rsid w:val="00AD45A1"/>
    <w:rsid w:val="00AE6164"/>
    <w:rsid w:val="00AE65E2"/>
    <w:rsid w:val="00AF1460"/>
    <w:rsid w:val="00B11544"/>
    <w:rsid w:val="00B15449"/>
    <w:rsid w:val="00B404CC"/>
    <w:rsid w:val="00B473BF"/>
    <w:rsid w:val="00B52CFA"/>
    <w:rsid w:val="00B93086"/>
    <w:rsid w:val="00BA19ED"/>
    <w:rsid w:val="00BA2ED1"/>
    <w:rsid w:val="00BA4B8D"/>
    <w:rsid w:val="00BC0858"/>
    <w:rsid w:val="00BC0F7D"/>
    <w:rsid w:val="00BC1C4B"/>
    <w:rsid w:val="00BD7D31"/>
    <w:rsid w:val="00BE3255"/>
    <w:rsid w:val="00BF128E"/>
    <w:rsid w:val="00BF35CA"/>
    <w:rsid w:val="00C074DD"/>
    <w:rsid w:val="00C1496A"/>
    <w:rsid w:val="00C33079"/>
    <w:rsid w:val="00C45231"/>
    <w:rsid w:val="00C551FF"/>
    <w:rsid w:val="00C6688B"/>
    <w:rsid w:val="00C72833"/>
    <w:rsid w:val="00C80F1D"/>
    <w:rsid w:val="00C81C05"/>
    <w:rsid w:val="00C91962"/>
    <w:rsid w:val="00C93F40"/>
    <w:rsid w:val="00CA3D0C"/>
    <w:rsid w:val="00CC0B50"/>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5051"/>
    <w:rsid w:val="00DD74A5"/>
    <w:rsid w:val="00DE2FB0"/>
    <w:rsid w:val="00DF2B1F"/>
    <w:rsid w:val="00DF62CD"/>
    <w:rsid w:val="00E023E6"/>
    <w:rsid w:val="00E16509"/>
    <w:rsid w:val="00E16CB1"/>
    <w:rsid w:val="00E31385"/>
    <w:rsid w:val="00E44582"/>
    <w:rsid w:val="00E44FFC"/>
    <w:rsid w:val="00E550C4"/>
    <w:rsid w:val="00E77645"/>
    <w:rsid w:val="00E777C0"/>
    <w:rsid w:val="00EA15B0"/>
    <w:rsid w:val="00EA5EA7"/>
    <w:rsid w:val="00EA66BD"/>
    <w:rsid w:val="00EC4A25"/>
    <w:rsid w:val="00EF608C"/>
    <w:rsid w:val="00F025A2"/>
    <w:rsid w:val="00F04712"/>
    <w:rsid w:val="00F13360"/>
    <w:rsid w:val="00F22EC7"/>
    <w:rsid w:val="00F325C8"/>
    <w:rsid w:val="00F34834"/>
    <w:rsid w:val="00F40956"/>
    <w:rsid w:val="00F579E5"/>
    <w:rsid w:val="00F61455"/>
    <w:rsid w:val="00F653B8"/>
    <w:rsid w:val="00F9008D"/>
    <w:rsid w:val="00F90231"/>
    <w:rsid w:val="00FA1266"/>
    <w:rsid w:val="00FA2ABA"/>
    <w:rsid w:val="00FB2291"/>
    <w:rsid w:val="00FB7A37"/>
    <w:rsid w:val="00FC1192"/>
    <w:rsid w:val="01284C10"/>
    <w:rsid w:val="02497534"/>
    <w:rsid w:val="06AC0092"/>
    <w:rsid w:val="0C3E353A"/>
    <w:rsid w:val="0D7A4A46"/>
    <w:rsid w:val="0DDE4FD5"/>
    <w:rsid w:val="0F2F360E"/>
    <w:rsid w:val="10B262A5"/>
    <w:rsid w:val="16B0772A"/>
    <w:rsid w:val="19575C3B"/>
    <w:rsid w:val="1A8962C8"/>
    <w:rsid w:val="1B366DB8"/>
    <w:rsid w:val="1B46065D"/>
    <w:rsid w:val="1BB05AD7"/>
    <w:rsid w:val="23A423C5"/>
    <w:rsid w:val="24E7130F"/>
    <w:rsid w:val="286B34B1"/>
    <w:rsid w:val="2C272786"/>
    <w:rsid w:val="39CE0BB3"/>
    <w:rsid w:val="3DC92CFC"/>
    <w:rsid w:val="3FCC6AD3"/>
    <w:rsid w:val="49831FB1"/>
    <w:rsid w:val="49BC3738"/>
    <w:rsid w:val="4E094A4F"/>
    <w:rsid w:val="4E0B7EEB"/>
    <w:rsid w:val="4E8A3DE2"/>
    <w:rsid w:val="51750D79"/>
    <w:rsid w:val="5A4B6B1B"/>
    <w:rsid w:val="5B242EC8"/>
    <w:rsid w:val="5DCB1D21"/>
    <w:rsid w:val="5DF03535"/>
    <w:rsid w:val="603E4A2C"/>
    <w:rsid w:val="65F8742B"/>
    <w:rsid w:val="69E95A08"/>
    <w:rsid w:val="6B6D4417"/>
    <w:rsid w:val="6C7F4402"/>
    <w:rsid w:val="7DE20C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3"/>
    <w:qFormat/>
    <w:uiPriority w:val="0"/>
    <w:pPr>
      <w:ind w:left="1418" w:hanging="1418"/>
      <w:outlineLvl w:val="3"/>
    </w:pPr>
    <w:rPr>
      <w:sz w:val="24"/>
    </w:rPr>
  </w:style>
  <w:style w:type="paragraph" w:styleId="7">
    <w:name w:val="heading 5"/>
    <w:basedOn w:val="6"/>
    <w:next w:val="1"/>
    <w:link w:val="174"/>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99"/>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9"/>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uiPriority w:val="0"/>
    <w:pPr>
      <w:keepNext/>
      <w:keepLines/>
      <w:spacing w:line="180" w:lineRule="exact"/>
    </w:pPr>
    <w:rPr>
      <w:rFonts w:ascii="Courier New" w:hAnsi="Courier New" w:eastAsia="宋体"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link w:val="170"/>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TAN"/>
    <w:basedOn w:val="103"/>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uiPriority w:val="30"/>
    <w:rPr>
      <w:i/>
      <w:iCs/>
      <w:color w:val="4472C4" w:themeColor="accent1"/>
      <w:lang w:eastAsia="en-US"/>
      <w14:textFill>
        <w14:solidFill>
          <w14:schemeClr w14:val="accent1"/>
        </w14:solidFill>
      </w14:textFill>
    </w:rPr>
  </w:style>
  <w:style w:type="paragraph" w:styleId="154">
    <w:name w:val="List Paragraph"/>
    <w:basedOn w:val="1"/>
    <w:link w:val="17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修订1"/>
    <w:hidden/>
    <w:semiHidden/>
    <w:qFormat/>
    <w:uiPriority w:val="99"/>
    <w:rPr>
      <w:rFonts w:ascii="Times New Roman" w:hAnsi="Times New Roman" w:eastAsia="宋体" w:cs="Times New Roman"/>
      <w:lang w:val="en-GB" w:eastAsia="en-US" w:bidi="ar-SA"/>
    </w:rPr>
  </w:style>
  <w:style w:type="table" w:customStyle="1" w:styleId="168">
    <w:name w:val="网格型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9">
    <w:name w:val="TAL Car"/>
    <w:link w:val="103"/>
    <w:qFormat/>
    <w:locked/>
    <w:uiPriority w:val="0"/>
    <w:rPr>
      <w:rFonts w:ascii="Arial" w:hAnsi="Arial"/>
      <w:sz w:val="18"/>
      <w:lang w:eastAsia="en-US"/>
    </w:rPr>
  </w:style>
  <w:style w:type="character" w:customStyle="1" w:styleId="170">
    <w:name w:val="B1 Char1"/>
    <w:link w:val="111"/>
    <w:qFormat/>
    <w:locked/>
    <w:uiPriority w:val="0"/>
    <w:rPr>
      <w:lang w:eastAsia="en-US"/>
    </w:rPr>
  </w:style>
  <w:style w:type="character" w:customStyle="1" w:styleId="171">
    <w:name w:val="列表段落 字符"/>
    <w:link w:val="154"/>
    <w:qFormat/>
    <w:locked/>
    <w:uiPriority w:val="34"/>
    <w:rPr>
      <w:lang w:eastAsia="en-US"/>
    </w:rPr>
  </w:style>
  <w:style w:type="table" w:customStyle="1" w:styleId="172">
    <w:name w:val="网格型2"/>
    <w:basedOn w:val="89"/>
    <w:qFormat/>
    <w:uiPriority w:val="0"/>
    <w:pPr>
      <w:overflowPunct w:val="0"/>
      <w:autoSpaceDE w:val="0"/>
      <w:autoSpaceDN w:val="0"/>
      <w:adjustRightInd w:val="0"/>
      <w:spacing w:after="180"/>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标题 4 字符"/>
    <w:basedOn w:val="91"/>
    <w:link w:val="6"/>
    <w:uiPriority w:val="0"/>
    <w:rPr>
      <w:rFonts w:ascii="Arial" w:hAnsi="Arial"/>
      <w:sz w:val="24"/>
      <w:lang w:eastAsia="en-US"/>
    </w:rPr>
  </w:style>
  <w:style w:type="character" w:customStyle="1" w:styleId="174">
    <w:name w:val="标题 5 字符"/>
    <w:basedOn w:val="91"/>
    <w:link w:val="7"/>
    <w:qFormat/>
    <w:uiPriority w:val="0"/>
    <w:rPr>
      <w:rFonts w:ascii="Arial" w:hAnsi="Arial"/>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1798</Words>
  <Characters>9511</Characters>
  <Lines>98</Lines>
  <Paragraphs>27</Paragraphs>
  <TotalTime>2</TotalTime>
  <ScaleCrop>false</ScaleCrop>
  <LinksUpToDate>false</LinksUpToDate>
  <CharactersWithSpaces>11127</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2023-07-18T06:25:00Z</dcterms:created>
  <dc:creator>MCC Support</dc:creator>
  <cp:keywords>&lt;keyword[, keyword, ]&gt;</cp:keywords>
  <cp:lastModifiedBy>Siting Zhu</cp:lastModifiedBy>
  <cp:lastPrinted>2019-02-25T14:05:00Z</cp:lastPrinted>
  <dcterms:modified xsi:type="dcterms:W3CDTF">2023-09-27T16:18:59Z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99A82C2990DA42C5ADD816AA14353CE3_13</vt:lpwstr>
  </property>
</Properties>
</file>